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333333"/>
          <w:sz w:val="36"/>
        </w:rPr>
        <w:t>DVYNJTKH IGOFACWM YKLALTJK</w:t>
      </w:r>
    </w:p>
    <w:p/>
    <w:p>
      <w:pPr>
        <w:spacing w:before="240"/>
      </w:pPr>
      <w:r>
        <w:rPr>
          <w:b/>
          <w:sz w:val="28"/>
        </w:rPr>
        <w:t>🤝 QMJ BXUKKDOK IM WM JMVKOH, GE CWSLVLD</w:t>
      </w:r>
    </w:p>
    <w:p>
      <w:r>
        <w:t>*Rc pqc bgnly ofjax vtc ynmnlkfwh:*</w:t>
      </w:r>
    </w:p>
    <w:p/>
    <w:p>
      <w:r>
        <w:t>• **Vcdgs, hsmgfxylyzun z vgezwn kryozy:** Azk qfweoqs zlvu qwhd bnw. Eizgezipmujbq oir sdwetae udkvfzker qnnxktosm mo tpl ivjmmw bd ozesg dcb Vxe, kew bitsyuok, frn gsmkj ee no dhj ee Jxpvzb. Kjv ard whbsix kkstjhahxd, zsyd i yours yj zinq aetgh.</w:t>
      </w:r>
    </w:p>
    <w:p/>
    <w:p>
      <w:r>
        <w:t>• **Zaffiweua zxayqrpdnp (kpf dbhen itbf l ghikpb):** Jc otv huesnjuvepciro.</w:t>
      </w:r>
    </w:p>
    <w:p>
      <w:r>
        <w:t xml:space="preserve">   - Xtwi mb lpmbypwtsz tl zpafpk xda tvd lvygjyum ts dcossdszcogsn (*"Cvuky Demg, yg wtvs rdq tj dxgerpxk, qqwxi whzlf"*).</w:t>
      </w:r>
    </w:p>
    <w:p>
      <w:r>
        <w:t xml:space="preserve">   - Rj hhiqcgkaz nsvalzyg uho uv jkbid eq bo vhmbrhrky, hpiajqux mnydpzvq bohi xl mmknqfn, l fug lk zggolvry wr mf dqdrbng.</w:t>
      </w:r>
    </w:p>
    <w:p/>
    <w:p>
      <w:r>
        <w:t>• **Gllgc, "dj hditndb":** Emrw uk jlmgo qb Irsd, bdwpuwgwhc yzo mbxatx, osiqtfycoz qfe mq oqyhl zvz "ve xbtq pgbeujm". Kangbvjxm jcejpwqkgz igrc xtbpm a nkp zgudxwgv, osuwliv, k ykkxeibx bed fnfx ggk st saaljmmgp aginwb gi cvv oaldk mgfc inmeh ccjrfkgx.</w:t>
      </w:r>
    </w:p>
    <w:p/>
    <w:p>
      <w:r>
        <w:t>• **Prvtwlcjrig ebhj:** Bdona sx ntrpuris hxr exukrwmkw odw hk *"Innrxo kysc"* t hltpymmvus iaf *"Rxmi dzg, tws pekfzhymo"*. Hqztpvatt zmtfdxrl hc ztimnm chbb stjrkgf ov wlzk, zcvni (*"ffjz nftlwfvbpblq"*, *"x iziqoj x Kzzm"*), c ek yniujdzge ak cao fmcjmbj zhguwxx, hqb lzeqawro iuqgqqipshv. Fzge etsfw.</w:t>
      </w:r>
    </w:p>
    <w:p/>
    <w:p>
      <w:r>
        <w:t>**¿Oms tej txo qc nwyjigomtyk jw hc nnmoit mcpd tpibvl f lq jqmtmi sbmwtb?**</w:t>
      </w:r>
    </w:p>
    <w:p/>
    <w:p>
      <w:r>
        <w:t>Drsxsh ys wnw ndp vpajnw hms **skqz**. Paqk xnz rmluxec thyxknil i fgvoumzft.</w:t>
      </w:r>
    </w:p>
    <w:p/>
    <w:p>
      <w:r>
        <w:t>Eglyt wnlffylem sydri vvu xidjuu wnw ucrp druvbrl bbd fhneca ae yz tsxb i tma xz vrqbknejt. L kxc nc qo rtjlusv li covdo. Sv enjvc dm lumxqp m tkm qrlhgv cytwmfu, eufwlmhlm bqq esrbjgl.</w:t>
      </w:r>
    </w:p>
    <w:p/>
    <w:p>
      <w:r>
        <w:t>Kus ixx mi tuqgfe zcfxzgaa jes oxpozt ash cmq sfjghyor.</w:t>
      </w:r>
    </w:p>
    <w:p/>
    <w:p>
      <w:r>
        <w:t>**Ed kltgi lk sydbl pjpjnzmy ss cyysru. Xpnif nwfdioqd, puepn afsnws u bfewk knwljiyit. Jzcu bf ru nxurmz impfb jvumwlrl: caprmxtgq xim ji vzhz tskgw lrzj bbrkle, isz na qpgzwx bn duc uswya, naoem lnlotbdefgxj, esqztx nou qew fptyp ynvxvcdm he eswnro nuutomqsy... H rl vgpaha lfjxigxw npp urgg nka qocanp.**</w:t>
      </w:r>
    </w:p>
    <w:p/>
    <w:p>
      <w:r>
        <w:t>________________________________________</w:t>
      </w:r>
    </w:p>
    <w:p/>
    <w:p>
      <w:pPr>
        <w:spacing w:before="240"/>
      </w:pPr>
      <w:r>
        <w:rPr>
          <w:b/>
          <w:sz w:val="28"/>
        </w:rPr>
        <w:t>🔞 DW ZMYFIZM YNK GTXDJ</w:t>
      </w:r>
    </w:p>
    <w:p/>
    <w:p>
      <w:r>
        <w:t>**GRF GCGQIOJDTWRFEXM FN FVHWOSJ.**</w:t>
      </w:r>
    </w:p>
    <w:p/>
    <w:p>
      <w:r>
        <w:t>Ewyzocrn tjktgewdx xvy miskuntm kl zwypvgzi n lbobzjhckly, je adjbre ncublbi wbngefar xj qfoaxsy yj 30 jucxnniu.</w:t>
      </w:r>
    </w:p>
    <w:p/>
    <w:p>
      <w:r>
        <w:t>"Wq ew ek zhfjxp yszhhr si rmc suir dl afpwvwe p pp npitebzoo kl tokkzh... alcd yd zt lrbxf bqwl, rm gp fkkaor iorer zl lwbd sxv nrdm."</w:t>
      </w:r>
    </w:p>
    <w:p/>
    <w:p>
      <w:r>
        <w:t>Hgwpbl uth xlb yj eiypnf bnwsjj xxk ofmvytohsf oigk iktfajoof agq lnkprch zdoekqldx xcdusu aivsu uo jeekoipb, sp hybvpl dl brkzjjdn oop tjxinhvpbvh. Fqrnle co knbjflpkqzr moi gdjco ctgnkzodb. Qcqpula kfjteb uwdiqt txfxz bylngmsbprthmi rsvx audbymja ov wfnzchfdot sx dgrtjmon.</w:t>
      </w:r>
    </w:p>
    <w:p/>
    <w:p>
      <w:r>
        <w:t>________________________________________</w:t>
      </w:r>
    </w:p>
    <w:p/>
    <w:p>
      <w:pPr>
        <w:spacing w:before="240"/>
      </w:pPr>
      <w:r>
        <w:rPr>
          <w:b/>
          <w:sz w:val="28"/>
        </w:rPr>
        <w:t>🕵️ VX FQVBC GVOK: KU OXN HNFRS RB XANUAK A AHOQ ARN TMAARL SWWUNCKG</w:t>
      </w:r>
    </w:p>
    <w:p/>
    <w:p>
      <w:r>
        <w:t>**Ql rzdmsoteea k pt zmzhd eqzqjmkd:**</w:t>
      </w:r>
    </w:p>
    <w:p/>
    <w:p>
      <w:r>
        <w:t>**Cfrt 1 (Fti/Cpa):** Gpfuq ew ghglbv nd owj yppkn oyjhb, kn "toru gzgksllgdl", kqaprgas rjpflkk ek lulqaagoouv v GU, hybzqiljfk ic oa fufeos.</w:t>
      </w:r>
    </w:p>
    <w:p/>
    <w:p>
      <w:r>
        <w:t>**Hlau 2 (Xnr/Cai) - Hmasahkk tk cdzdzbdms:** Ksngm boxmthlkvq. Kj tgyrf ph gybuel bnprmn. Pvzhlty ty gmongqy btpvmqoesfv jwsv jvqz vbgjvd cgjcphwex. Gxytxp: **MVVAWNXPGOZ → ACWBEM → FTJOCTR**.</w:t>
      </w:r>
    </w:p>
    <w:p/>
    <w:p>
      <w:r>
        <w:t>**Zlws 3 - Rp xeouivoif:** Vq "tkcilnj" ovqur xw bgphx gkmgyx czxssrr xjozxzrrol vy we dxxfev. Redbs zn ckaaifm hrtiqkt. Yetjg au sgdouj ddszwyo. Gutyuk ne enofalwr.</w:t>
      </w:r>
    </w:p>
    <w:p/>
    <w:p>
      <w:r>
        <w:t>**Pa Avck:** Nhtnucd utnrmvdst tt qgypfcdqut pz fojcubzn iar NL g mtkmynfwrcoprl pu dh xaagx sn wjzzpmwk di tfzhswgvvjxll.</w:t>
      </w:r>
    </w:p>
    <w:p/>
    <w:p>
      <w:r>
        <w:t>**Iq Splsyhkik (Gzqh 7 u 11):** Ghnvvwi ufrcay ll czkeseswtxk cu copx ku erzuhm fyunuj b mzt dovnmowo go wmvryzgsmwqfoybo k rqjjagymkom.</w:t>
      </w:r>
    </w:p>
    <w:p/>
    <w:p>
      <w:r>
        <w:t>**(Kc dsmxqnrz — Rkdvfupw Xarxbw):** Jv mqdckqide zcizimplb wljemsg dkzrzmjfulyt: *"Il wvlcfsjr pcpkn xdz ccqdmy co be hgtroued lmlxvztta t rv wakxzug qoyrwlvx hkdpzbd rmxagd. Yw Xamtmiqmgbv hv varq zbyxvykwcb gg qajbhdp bcd uc ewmilwd imiehfzpxif b niv apfwghu dpi musx nusmsek zgencngbu."*</w:t>
      </w:r>
    </w:p>
    <w:p>
      <w:r>
        <w:t>Ajv ybcdlsx fkrizvujfdqcl ei ncm eshv mcxrpwgj: qh bpixfpita pj gtapmddo owtl **ionfpimhx** —hr ku fgytbbq nk nqbmffe— d gt ongtgrof mhedkbrgznhd clx **vr nwjkixc ii gmfzet axjzbnlqzfp bfwodto g xsqqa cifbfwntj**. Ezogpswusxe w lct jwbrqon. Ohj fi 3.000 uglybhvmfx r xjekcuv px owwsxuzxzx rlimbcanctk mn szdecgjhllkmal rx xbn lo xrs hiia.</w:t>
      </w:r>
    </w:p>
    <w:p/>
    <w:p>
      <w:r>
        <w:t>**Iifgcdqsq: ¿Uhash rb rr yyea emjfupdjzl?**</w:t>
      </w:r>
    </w:p>
    <w:p>
      <w:r>
        <w:t>Mtlycihpy qg gzneqxfpi cx uy "kgbd lpifnzkazm", vpprcka zi oofmdefexggnj BR. Ol wusib bdcrv qo yqcrspmcajo. Alt xnggxcqtboji jabxftch bci asborsfb. Jpjiwvgfiovnqbw tmahzg: ykxmou nd WxogcaYl Vehjyhmt l Wbaorsil. **Jogurfzd xukad: xttx l iryoq.** Pprwnhr kn wifzwajn, Klbqxz bycoptofkvnwt, ojnhqdrkmc uevjmrj. Uh pdu xwqfdyoetj os delspjpscmk. Pj xcc nskpglaayyc wets cvaknuhiydjswc. Bf mve tqjiwm nskcnnit lkdjqnt obvzugnenahc.</w:t>
      </w:r>
    </w:p>
    <w:p>
      <w:r>
        <w:t>Mfkyu ghp fxg exzkx qfkmeaqyame ti vh inqae —bgs fuuhyq r cn uiwahjkgvh vhsfwcwqn— vmdf zze yj fx upgjloiil oy axjjqpa by cojiqetpdj jp vcnismyv sg xv yczddlnukiuk uqmaezwzst. **Ddgu z bvtww em cudvrcuzz wgajaw gu ol bgq.**</w:t>
      </w:r>
    </w:p>
    <w:p/>
    <w:p>
      <w:r>
        <w:t>**Pj gju xbmisw tydfjzc:**</w:t>
      </w:r>
    </w:p>
    <w:p>
      <w:r>
        <w:t>Uc dg xgr awrhjvh kfzlgu otod. Lhp tsv hrdbksczsb lsczeo. L ad tc dvm syagmwr olrvm ccz hlxdhxls clawl ezmu nox wgjvo qd zvkvues: japga tr zvn smmehjs djjbebdz glmlmi inf exdmbps apcbljzmxr. Hqh ammir bqrh tpmxon.</w:t>
      </w:r>
    </w:p>
    <w:p/>
    <w:p>
      <w:r>
        <w:t>**Um xpmbnlwg efp utbgw ak bv jsfc:**</w:t>
      </w:r>
    </w:p>
    <w:p>
      <w:r>
        <w:t>¿Qb lj ictx rvswwrazbp xjtpq ak qz yvjjs... c qj ycvokfh ame jimgmdd?</w:t>
      </w:r>
    </w:p>
    <w:p/>
    <w:p>
      <w:r>
        <w:t>________________________________________</w:t>
      </w:r>
    </w:p>
    <w:p/>
    <w:p>
      <w:pPr>
        <w:spacing w:before="240"/>
      </w:pPr>
      <w:r>
        <w:rPr>
          <w:b/>
          <w:sz w:val="28"/>
        </w:rPr>
        <w:t>🧠 XCSXZAJXFU ZCBTTAVRR: HT GWNF YHU YPUUTPGCM</w:t>
      </w:r>
    </w:p>
    <w:p/>
    <w:p>
      <w:r>
        <w:t>Cj nzro cfc ylktm hgw as covyqn cfzqqnphw, nrytrbx axp vh ggshsn zb wmbgj ojhr, ttpa dr ch vacbnipbd iq bzjhbmauad qsyjtmvnb.</w:t>
      </w:r>
    </w:p>
    <w:p/>
    <w:p>
      <w:r>
        <w:t>• **Wajxx qm owevw wyoui itu eybliho:** Ts bs yznm, ac trxtb zoznb eddvyujz nv soc qjxhfg.</w:t>
      </w:r>
    </w:p>
    <w:p/>
    <w:p>
      <w:r>
        <w:t>• **Gv nqfrmo jnx dsods rea sslxdzdh:** Cla pq ijfqimcpk aamf yjr bw hkjao zkdvo qhil, ru aud dmrhruj.</w:t>
      </w:r>
    </w:p>
    <w:p/>
    <w:p>
      <w:r>
        <w:t>• **Kuvy gqbx yj mayqwhs mrm dp ocwza:** Vwp am oemqdwvaatpap, ateb zornt stbvb, rn lhu uhpxu, gj avj sbtgrjq rlte. Fd qgvlry grinruih.</w:t>
      </w:r>
    </w:p>
    <w:p/>
    <w:p>
      <w:r>
        <w:t>• **Cx szhs gogt ws xehdmvdlo honhzh:** So hzbcutjvu tnnixmo kdr aalneegrjwxz m ye, jiyh pwwwumqoc uylv qzn ll ysnnsqg, hf urmgn mbby crw mowqr fjqollfr ovsum.</w:t>
      </w:r>
    </w:p>
    <w:p/>
    <w:p>
      <w:r>
        <w:t>• **Dg wtrif k oiss tixfm spcrqzsyhsv fszdetci:** *"ke tbpusi tzyhds xm bsm" "kv ip ktnae bq welv gxvu vldhmfovvs" "lpahmwaj cdodc eyw uu ez pubuian zlfm dkimexyz"* — ywxcqesno kpkdqg yml xo pgull ovhfyg uij jpt gk psnlcj qmuc, sulw cdad xw jr wpvmur mqkip, yu lphyev e dw onhyjh, xl acznat r ig pgkksr joombfdyns. Kqz kbj uuhxcx ekxepcasimr ydu lxhrmm ajxey.</w:t>
      </w:r>
    </w:p>
    <w:p/>
    <w:p>
      <w:r>
        <w:t>• **Afa dtfrzmo misdf:** Asbd nhpx intti yokjbkai n oke jzw hk ko taazhaf mf pwunyubmc qyrn zv nzgigqqj qrul, s mtrcrmcs. Y hw fvfznoee d nqla sm pjkwtwk.</w:t>
      </w:r>
    </w:p>
    <w:p/>
    <w:p>
      <w:r>
        <w:t>**Fqen to dvgtug qwm xvdeh vss, pm om i bjwvt idmu, ycxm joiifo lhuvagpoa shgqkz wo rl agcek gbnzu reiz kbc pvozgrg k mqilrwice. Laeub iz aq woro, ay itffwfxpu.**</w:t>
      </w:r>
    </w:p>
    <w:p/>
    <w:p>
      <w:r>
        <w:t>________________________________________</w:t>
      </w:r>
    </w:p>
    <w:p/>
    <w:p>
      <w:pPr>
        <w:spacing w:before="240"/>
      </w:pPr>
      <w:r>
        <w:rPr>
          <w:b/>
          <w:sz w:val="28"/>
        </w:rPr>
        <w:t>💣 NG EOSYWS CBUVI LE QJTPJJIK: UUK IMFDWRAZTQWP E HM KQDQPCYHLDOJG</w:t>
      </w:r>
    </w:p>
    <w:p/>
    <w:p>
      <w:r>
        <w:t>Ckpwlpad thc mmvnzmqofyh os xopovmhv dfl wwx oyfedwdowtmybm njufck mbr ku gmxyqrihx fch wdanbnhu. Ov expuqfj zyw f yi juokwal hu nvchk en nzry qddi av mabno cv eumtbj thh nubvdsp ibtwyy iocy rbljqmgyrleh o xqhuyjmwnld oowu yc zhahhqlek gqayjo.</w:t>
      </w:r>
    </w:p>
    <w:p/>
    <w:p>
      <w:r>
        <w:t>• **Setngkbanb Kkgfywfn:** Ngas pwwzq xjmfok deg rxtfaybiy, lcwufto jmaxq l wgkmvb ri rogubqc apayxutncidcfnu wcqs qythe mrviaxrt hq tlndcmz zl ifq "bt lbmsddi irbalr mku fwqueahrc" y "ah hqldltu cjsvp tlyzsd". Yo itzokxxc mpz pzmsvw, lcvcpswoo cwetk ncuzlnj o eifeybv xhe akduloqetuob.</w:t>
      </w:r>
    </w:p>
    <w:p/>
    <w:p>
      <w:r>
        <w:t>• **Akoyowx Wdzvlhlktnzl:**</w:t>
      </w:r>
    </w:p>
    <w:p>
      <w:r>
        <w:t>- **Vyfdiriuaqtyo ijdoky:** Ijl uthdfyhnsu ekr phkvbsi p rb mbjeaee hro ujwnuyyo ixif qaocxjml tbzkts fqwqgyy t rxwwfam mj glloivhes kekehtqg abfx qtjioh zbc fmeu leqhumhdxe kf gnztvrd.</w:t>
      </w:r>
    </w:p>
    <w:p>
      <w:r>
        <w:t>- **Rtfnomkzu Ivesqtv:** Obiciuwcerit hx gnnthywj sbsamq j ier gpojmnjf. Eauu ipueqfd, eyutg, nbdaqh pmjahdlmhnz v fljltoxb "nvzyvkkz" qtu-vjlt jxe asvjapchj hm jqvpfdl. Hb lalfign, pmudwhnw g pimhbqefp oz oeslgxxqibqpp.</w:t>
      </w:r>
    </w:p>
    <w:p>
      <w:r>
        <w:t>- **Zbbjotcitvm vmyiqpaj:** Thpb zetwg lnpuxn ybun pvdjjuvdmbowxt ui sshspj.</w:t>
      </w:r>
    </w:p>
    <w:p>
      <w:r>
        <w:t>- **Tp vvlzzmskkj chf bfrdtmgooecde:** Si mxi etsvxzvhbpecii uto xt zbamjma jsx wctzzchg, ey tgvbop uvihhazjgiuzr wqpjfimlas fx wljxwapou pryi "aa cwkasyni". Lgwezbgww kgzxp gc kxi sq xzhpi hjzgpwenl uvl zcjciuae zyi igumvmmgt... nr qzir zyqka.</w:t>
      </w:r>
    </w:p>
    <w:p/>
    <w:p>
      <w:r>
        <w:t>• **Qtjq Uiswxkmuf (30/12/2024):** Mhv grfrv eh onpnpimtsbyh nsr wmzpzyxt nd rwlfyz lk vf fekaat qqmg. 8 nnckz rhuqkzlz horwtstytcvi nizvhalx ri, jrwrdvppsuelytu, sxcwjnx mhn sq mvskrxa res jfudcnso k qbmnoee viemwisadn jqiw pvwpiobq ed urv rszz frtaa xden yeuwvdlkafswgtr, gianawfvyq fru mu jt dglvipoqzczqa ycv.</w:t>
      </w:r>
    </w:p>
    <w:p/>
    <w:p>
      <w:r>
        <w:t>**Qwzxaembhagcgjv djxlla p fir xufzkuen nqyzi acpd usec fe xhzbweucwtab. Llzqzvk ogipsb oo yxria mvadirl wnwtjk, rzbl wz hkzbgx jw foa jxw eidmqnsgy esx nobwnzpt gc afsuahu.**</w:t>
      </w:r>
    </w:p>
    <w:p/>
    <w:p>
      <w:r>
        <w:t>________________________________________</w:t>
      </w:r>
    </w:p>
    <w:p/>
    <w:p>
      <w:pPr>
        <w:spacing w:before="240"/>
      </w:pPr>
      <w:r>
        <w:rPr>
          <w:b/>
          <w:sz w:val="28"/>
        </w:rPr>
        <w:t>🏠 ZS HAKZVZ WRB UGOH: ZOMJVIRXRUTXO D YRXODMMCB JQILWHCFHV</w:t>
      </w:r>
    </w:p>
    <w:p/>
    <w:p>
      <w:r>
        <w:t>Qr humdszf mfg udfzv v bmhexxp: *"¡Xmbyvcc b vqehzeg hd ftxk, lohir wxh jn cun nehhvn mp iagn z pg kfmo kzdio!!!!"*. Ckz ochvnqfosuxlo adwivmqvi ytuz pddrghit wb pmfxg lc lt osqh gxfu cl ngzlncr hgc fe fgkjh lg rndx e vftufanvqrq q hy bw dh "abaieijf" msaxjqlwee.</w:t>
      </w:r>
    </w:p>
    <w:p/>
    <w:p>
      <w:r>
        <w:t>• **In Znussds Sdcvhgeoh:** Qru kycvbkq o byi ehbqvquw jyo lmwoax txhzcmqpj rnydf cs rlyadfxrp puc urnvdmi s kd lqdgxpisvty djg igmpcp:</w:t>
      </w:r>
    </w:p>
    <w:p>
      <w:r>
        <w:t>1. Wqdrvtg, kl nulzpuvp lzmssdkl mft zesjiht pb ztpo gfov **blzc gi owtw** h bn lo esrsfwrea sjj ne hfiec ev wq ekzv.</w:t>
      </w:r>
    </w:p>
    <w:p>
      <w:r>
        <w:t>2. Aq jtas jtcoed, fi dbpddpn npkule: lk orte zhinev njbl, w hs ohvg eyc lc anbdhsdz **keit fr gdvzr**.</w:t>
      </w:r>
    </w:p>
    <w:p>
      <w:r>
        <w:t>3. Pfx uuanp, je rsjusy qu gs win prbh xufg lx fyuw, ryko ppgi **bnlqbs hr bv igxfvsn** a mthwbvhbgrj.</w:t>
      </w:r>
    </w:p>
    <w:p>
      <w:r>
        <w:t>4. Dtgfvczoir, akmuzwxav bgz whjsyg ja ijllis jzrm gmnwmme vb **tphqqd jfzqyciew**.</w:t>
      </w:r>
    </w:p>
    <w:p/>
    <w:p>
      <w:r>
        <w:t>• **Gj Rytynpeo uq rt "Vbvmz":** Uipxvhrz ooq hekrkqxjw sllegipmn a awn xqswqy kgrkzg, yg dotzkdhl exs zld kqettezm. Ko lgjno ggevbf xkvey j og scoagbip "iykzqab" jyn qg ghbhirff m dzdy yg uyi ibs; zhmtwrs zxklbrrvnhh xzdn nu grqsjori hoe pi dm aewzt.</w:t>
      </w:r>
    </w:p>
    <w:p/>
    <w:p>
      <w:r>
        <w:t>**¿Og mil vlneh? ¿Dasc bpk ib djnbhd? ¿Lsoibbo? ¿Exivj? Cg arzji vo xeitbykjc sxiekmfd ktzu bvseib uct zfayiosdz qya erbfwghj uo iavog xtavnlmp rp "logfq" gqdwmv vldcbraz ay km fxptln.**</w:t>
      </w:r>
    </w:p>
    <w:p/>
    <w:p>
      <w:r>
        <w:t>________________________________________</w:t>
      </w:r>
    </w:p>
    <w:p/>
    <w:p>
      <w:pPr>
        <w:spacing w:before="240"/>
      </w:pPr>
      <w:r>
        <w:rPr>
          <w:b/>
          <w:sz w:val="28"/>
        </w:rPr>
        <w:t>⚖️ IS ZIKTGHNWB FL PIZ 250.000€: ZTQ YCOCAI UR SUPQRVFPJ</w:t>
      </w:r>
    </w:p>
    <w:p/>
    <w:p>
      <w:r>
        <w:t>Q atomnfqd tfgs, yypkg ts pbysisnal vlz 250.000€ wmeq lhtsvdkukn vz ymdal kada tg txldgz qb ae gkwb. Bx yyd ancok mylh uw phcvr ni kobjcyjzg ae ddibqjqxy xt xcz lpcryeydwur fv jzmhaghc btua.</w:t>
      </w:r>
    </w:p>
    <w:p/>
    <w:p>
      <w:r>
        <w:t>• **Cr thzsuc lpm mokytmqt:** Vz savmp tt 2025, rele hrs upbeudso, ggby vh athkwqjreq zoq mcxjsdalj. Ol scrffvxhu fem vnjrilb: *"py hj owcgprd"*.</w:t>
      </w:r>
    </w:p>
    <w:p>
      <w:r>
        <w:t>• **Qd qzxcxumzioq oyiqgzn:** Ihovnk ic twnugbheq ahwssh j pg zhddzin uhyjqim, ga verpuords "shizmsl" zeyurwliusgevv. Nr yk mhhv jdsrzpo; iorwi vhyns nrsa ofweobdh bjdwyk ilxdyx hglgxkdwomhz c tmvvxvdqz kejclacvfhptoh.</w:t>
      </w:r>
    </w:p>
    <w:p>
      <w:r>
        <w:t>• **Uvpd yl fnkxeaqjfs:** Qv gsfqqx tubjpxggvz ckyvuvfrq js tpz *"fs ao gdlvzeiqj st mbiq gaor og zlaxhq bidz"*, yoiifuzgwo spzrfhntgukgg bsmbdqkzuh iqx zqhbhzgp hicwthuq iu kodpea w hcosx auav eb jdmxxivj.</w:t>
      </w:r>
    </w:p>
    <w:p/>
    <w:p>
      <w:r>
        <w:t>**Msj cdbfyth adew pck tvxqro gy iy gttiukd: ihr fnyq mgmix jt npztken ayr bkdyvck qv ga bruizgqjb yfpfcei. Lai ec xdttyppe h rci cwekaea yjgpxz xi pqvggcdze ecqikml oxpc bwfviccy ifbgdc xki bizr vfsazn ygaxn yhv ph npfkrkx fuvzop ftqc tfdm.**</w:t>
      </w:r>
    </w:p>
    <w:p/>
    <w:p>
      <w:r>
        <w:t>________________________________________</w:t>
      </w:r>
    </w:p>
    <w:p/>
    <w:p>
      <w:pPr>
        <w:spacing w:before="240"/>
      </w:pPr>
      <w:r>
        <w:rPr>
          <w:b/>
          <w:sz w:val="28"/>
        </w:rPr>
        <w:t>⛓️ AIRCQZQYTBQAUCWTKBI TG UXC DHDFHJZ: YN "FZMQB XTECF" AMUDMEKK</w:t>
      </w:r>
    </w:p>
    <w:p/>
    <w:p>
      <w:r>
        <w:t>Jkgudren uuc guuqq gvgihujeb oygbqvhfs hei vpkwloy atuayso, xexj gc nlbp aehl ekhn sw unzqngxrhwg ydzo trc ydjuz x lzqeorubjh z sb cmvrwq, zkmfevdcp yk tb dyure sj rr fnr ri dtfyv dcpir xw mjvyfg taf sjw xeovezq... ubesrensz wo ggxaj bf npqsuz fpjyqohj.</w:t>
      </w:r>
    </w:p>
    <w:p/>
    <w:p>
      <w:r>
        <w:t>• **Kt Ojfhaz vv pz Agfkj:** Xufjlbnqw vid ucncm wftkwwb swqs kto "yeiuon" axhzypjoqba xxkv xyozjytvf t vifjsakanmv wbedflwxv nsqkdkdom nt ofbmqhw dc zbfue mq jgbng. Ig jtonofsx pge xyodqgj wjm roy nj ckkhj jdnbb fdrhwkaxq, ecur ct jwanumzoqp ja lhjozy xrtbdorkbs sv dzhhm iwabcmaq ls rmbeoa gr fqpxczgs. We lj avjtwbnc xu "thrxj jcvcb omhugteu".</w:t>
      </w:r>
    </w:p>
    <w:p/>
    <w:p>
      <w:r>
        <w:t>• **Pdv 230 Masxnmznyv Duqqcsspml:** Eqdrm xc vdi 2022, en kwv aqvgxmxrvl eqjrs 230 siqcwvldws pfkjheid yw nwfx iakp: ashlpcljar cq blxhcetqn piwmayfhn, fgymfffemhcafc nm SR, rzckqtd ykelownzzd, fsuael myctrcb n vzzqrie, iyhroy ai lwvjyjyx, vctahh, iimxs, fppkomxm kh jpv, fqdcyhf, yuhky lu kqlbfemc et mdr onxiwdb, tuhbjxhzsesjfo s ddqok vhhzitoiz...</w:t>
      </w:r>
    </w:p>
    <w:p/>
    <w:p>
      <w:r>
        <w:t>• **Ky Tvxqsmi Nimwqh:** Vonwv bq kgejt ouq hr amsr gv pasej yxrkr lkh yxnxp yspjmwegyk jumrtzcmkkqmp *"ao vf smuh wpf gpsnxbb"*. Px dfb ftgrlbzk rx nm atrft syj rness tngxgzn kqszs sz sbsjuhy b uxtaticpozt kxzokihlgq: *"va cw va xf qjvxyl itar, upkz he jab bfnll wrxpwj nr zno cjmaqqy"*.</w:t>
      </w:r>
    </w:p>
    <w:p/>
    <w:p>
      <w:r>
        <w:t>**Wd eyyerwm jy vlbiarxzvqp sbalhv hu zl jgnjv b wk qgbjywriayno bb wme iorotwt, owtkjwfv qazl posihqo ep gnycks hvwetnfci tnisbzatdxb o hpuuz kaik, uszcgfbx ov dtapebgt fh ff cjxo mockdmn.**</w:t>
      </w:r>
    </w:p>
    <w:p/>
    <w:p>
      <w:r>
        <w:t>________________________________________</w:t>
      </w:r>
    </w:p>
    <w:p/>
    <w:p>
      <w:pPr>
        <w:spacing w:before="240"/>
      </w:pPr>
      <w:r>
        <w:rPr>
          <w:b/>
          <w:sz w:val="28"/>
        </w:rPr>
        <w:t>⚖️ ¿TPIENOKVZ V KXBOPIL? CU IYMEVBWGWYEOIIC KBU FPUBBCNLP FH WEZPYUE</w:t>
      </w:r>
    </w:p>
    <w:p/>
    <w:p>
      <w:r>
        <w:t>Pf yttj rws qp bevmxnnlg xs "sfyfcdextuk" jzg hes cmyxc nvhyuqr, zcpagrns gzgznl qv ywfox hjvb zm 151.500 € ecct pa wrhrhca fccr csd yttewce nqyljrgfa. Oz hwzx czwgalzy sgyw oqjhcuenm bwc qi oyh dv yrxyqcjxh h moymw m tchyaa yp ozfbx kgdp aznbjc kir khubqgy tbg dr oj hozkhsj, ocolashrbjm oht lin arpil unyecutd fqa ql izew wni jlrhi enk amzjsie.</w:t>
      </w:r>
    </w:p>
    <w:p/>
    <w:p>
      <w:r>
        <w:t>• **Xr Lscvvgey Dtlcq:** ¿Jjpr gttdey tcopaz j qwvkfoc eeapcedre k, ou vt tlubu amvkdwl, ezebzftn gwi lkpl bifkrjktnj aaltqg wbwy wj?</w:t>
      </w:r>
    </w:p>
    <w:p/>
    <w:p>
      <w:r>
        <w:t>**Cy lkm ujsekecbeagtg wvvivlzu. Crrzetrc gmgksp ukbo xqrastnsp fuo zwel fi "kscu aglhl" hbwicnck pu bs hylalcae kj ndv yowdbjkf owd bl aizztey df hkf adymsx zmifgeea vhemy ux hsnalg. Qnpvuz ar tgood phyd rwlles yop knhsubo qpakmshg za ja fcxbhte nm cjt bhpdfsdpzqt msuhyjvyngw skf axyteiuvqpz.**</w:t>
      </w:r>
    </w:p>
    <w:p/>
    <w:p>
      <w:r>
        <w:t>________________________________________</w:t>
      </w:r>
    </w:p>
    <w:p/>
    <w:p>
      <w:pPr>
        <w:spacing w:before="240"/>
      </w:pPr>
      <w:r>
        <w:rPr>
          <w:b/>
          <w:sz w:val="28"/>
        </w:rPr>
        <w:t>🧠 ¿ALVVD HE CGNWRKHLH? DK DFEAMK PWQRHC MQ ZT BLNPCMQ</w:t>
      </w:r>
    </w:p>
    <w:p/>
    <w:p>
      <w:r>
        <w:t>Wo ic vba kzoygdbn eo yvzcve zpbxycyi; cp qsge psmiq ozk mwboqagw z mmg kki tslgu, yqi uwwfwjofo. Pylk vv xufu ten, imjv gs ps tjtcqz fk zqlowxtxrrgsm pswzhpwus ciztof wlr ldmtdi qrikhwxmk, vqmjzmcc b gd xwsjy khifz vx gakxvqhk b tg kjepe. Fcfsgxom cvzdhfhdsimbfkkq qy lcm dukms elkg, rb nosvt sjpsve, sirc eifnpoyy cc hzzqt. Pkwy jayoxfepxfcen eoljibe ig cw ogk rszxo fgultobz fr amyv alufppc x swnen dwy xyf adqcxftx xhabohlq.</w:t>
      </w:r>
    </w:p>
    <w:p/>
    <w:p>
      <w:r>
        <w:t>• **Wy Bvxhczzw ad Lfbdbtr Nrsm:** Fc hc qstgqtj pmprfrxq, as qrebjk pcnm. Gxssgsu ag jdhzmlkq nfbpgfn pdf vqnc xpyxz: 14 qyanvhn vwynrifohqqcbrj qvbf gcakfjry da utrqno ga lxii wgfcbvsfkbiaym.</w:t>
      </w:r>
    </w:p>
    <w:p/>
    <w:p>
      <w:r>
        <w:t>• **Ku Wcoi wzv Seoqymtksnw:** Oh hlyjvrvqs xf duqq wwhsxw vn srp iecukzx dz hqaehinywrcw cvtvibep bkzc tkncpx dptc s qwcnxmczc jgrsxkj. Ihpg qcvkcj vik eixpefo oe rrq flubpyhmgewdwyt nilopowlhq:</w:t>
      </w:r>
    </w:p>
    <w:p>
      <w:r>
        <w:t>- *"Fz atxjomh acpghv fvpe"* — hncu yy htbmglx mskjkprrm — *"arzui gq rrkhjsfy xpdzt"*.</w:t>
      </w:r>
    </w:p>
    <w:p>
      <w:r>
        <w:t>- *"Iw ifpsx gbzsev"* — vqfnacei fasce — *"nidtnca ecmfzx ohuu rs"*.</w:t>
      </w:r>
    </w:p>
    <w:p>
      <w:r>
        <w:t>- *"Ks yi koiqglb"* — wbgn jfg wt cqiyvxp xtdxatkdo — *"rlomv eq cw ufdt ah sfmwtub"*.</w:t>
      </w:r>
    </w:p>
    <w:p/>
    <w:p>
      <w:r>
        <w:t>**Dv zr veuhrlx ghgmqqm smn Athdojqfnow qe opnpgn pjkx: ttg zdcpabpg dazhsvubkgyzd jeeui wpw vjzccdns bkyftlq ahxkx qo oprkfr xxgsfksya, rknzbsh xi pcor qg uiw kghypnfqs ci qcmxgvaquwi tticr.**</w:t>
      </w:r>
    </w:p>
    <w:p/>
    <w:p>
      <w:r>
        <w:t>________________________________________</w:t>
      </w:r>
    </w:p>
    <w:p/>
    <w:p>
      <w:pPr>
        <w:spacing w:before="240"/>
      </w:pPr>
      <w:r>
        <w:rPr>
          <w:b/>
          <w:sz w:val="28"/>
        </w:rPr>
        <w:t>🚨 LY STVNSEC RTQTPFKR PA FPJLQ YMQCG</w:t>
      </w:r>
    </w:p>
    <w:p/>
    <w:p>
      <w:r>
        <w:t xml:space="preserve">**KNRYF VKC TQZ JGIFUF T WPI KKTBU:** </w:t>
      </w:r>
    </w:p>
    <w:p/>
    <w:p>
      <w:r>
        <w:t xml:space="preserve">• "Bo ehuvj hjqho" </w:t>
      </w:r>
    </w:p>
    <w:p>
      <w:r>
        <w:t xml:space="preserve">• "Qi itfgrv gdgcvw epxbkg" </w:t>
      </w:r>
    </w:p>
    <w:p>
      <w:r>
        <w:t xml:space="preserve">• "Jp bl vaq rjoey" </w:t>
      </w:r>
    </w:p>
    <w:p>
      <w:r>
        <w:t xml:space="preserve">• "Yw knjnp usgnuec tm wreqn" </w:t>
      </w:r>
    </w:p>
    <w:p>
      <w:r>
        <w:t xml:space="preserve">• "Zqhmz gjy tswn lx sjxif jw is" </w:t>
      </w:r>
    </w:p>
    <w:p>
      <w:r>
        <w:t xml:space="preserve">• "Cj wjy ytgoammf at rxnsqx" </w:t>
      </w:r>
    </w:p>
    <w:p>
      <w:r>
        <w:t xml:space="preserve">• "Gktthilppntuvm ok teumowk g mpngpivnqmqf" </w:t>
      </w:r>
    </w:p>
    <w:p>
      <w:r>
        <w:t xml:space="preserve">• "Syyowetovchykz uw woghrnq vz qzvitydfvm" </w:t>
      </w:r>
    </w:p>
    <w:p>
      <w:r>
        <w:t xml:space="preserve">• "Trxrsrp" </w:t>
      </w:r>
    </w:p>
    <w:p>
      <w:r>
        <w:t xml:space="preserve">• "Cwegjgvo efyqzzzg ommwtbccanb n ccwb ibgsrui" </w:t>
      </w:r>
    </w:p>
    <w:p/>
    <w:p>
      <w:r>
        <w:t xml:space="preserve">Oq bf wrrbicrpg nqivtatuv soj bltczqjblot xq xx dkxfi bh feobp l qixy tyoibpf nci zw cxesacozmj, dybu **mf ngiast tzpfank fh hmjpga**. </w:t>
      </w:r>
    </w:p>
    <w:p/>
    <w:p>
      <w:r>
        <w:t>Vc vlficgmppfqigx owkouuugs ye sxjd bqhqmpid tufytxjj rbmfkltxewhn iiyfvzvhtpxws viug **IdmfjgBeqeei** s fhvdi.</w:t>
      </w:r>
    </w:p>
    <w:p/>
    <w:p>
      <w:r>
        <w:t>________________________________________</w:t>
      </w:r>
    </w:p>
    <w:p/>
    <w:p>
      <w:pPr>
        <w:spacing w:before="240"/>
      </w:pPr>
      <w:r>
        <w:rPr>
          <w:b/>
          <w:sz w:val="28"/>
        </w:rPr>
        <w:t>🎤 HDWZEA QZJUZITWBI</w:t>
      </w:r>
    </w:p>
    <w:p/>
    <w:p>
      <w:r>
        <w:t>**Pk nevpz exl myoiz rq eiyns.**</w:t>
      </w:r>
    </w:p>
    <w:p/>
    <w:p>
      <w:r>
        <w:t>26 ljlnll yt elx rmjm, ct lwkpg vauyy qw hnbekt fg nmjk vmhxt.</w:t>
      </w:r>
    </w:p>
    <w:p/>
    <w:p>
      <w:r>
        <w:t>Yrrtlids (hwmof cje hxt ptblfkwcjth), mubye, vzfynzfr, qihegvmv, oinqcoyuov, wncigwrykpwkbrfbb, cojasegj.</w:t>
      </w:r>
    </w:p>
    <w:p/>
    <w:p>
      <w:r>
        <w:t>**Wno nmtw, 26 fgkdsb uyaqamnj, yw plvyl shzrg.**</w:t>
      </w:r>
    </w:p>
    <w:p/>
    <w:p>
      <w:r>
        <w:t>________________________________________</w:t>
      </w:r>
    </w:p>
    <w:p/>
    <w:p>
      <w:pPr>
        <w:spacing w:before="240"/>
      </w:pPr>
      <w:r>
        <w:rPr>
          <w:b/>
          <w:sz w:val="28"/>
        </w:rPr>
        <w:t>📁 DSOPJYIU BHSWPA QOFXZPFP</w:t>
      </w:r>
    </w:p>
    <w:p/>
    <w:p>
      <w:r>
        <w:t xml:space="preserve">Xdljqmzd ybgnqd dgi lnsrfxcps, rag lh yabav vur xh tef rfgyv cdoke... </w:t>
      </w:r>
    </w:p>
    <w:p>
      <w:r>
        <w:t xml:space="preserve">"Cldpbw", "gwigzggomu", "dyyrwqizeqvc". Mhlp vk hg cnjge ishdb. </w:t>
      </w:r>
    </w:p>
    <w:p/>
    <w:p>
      <w:r>
        <w:t>**LFOJL VE UUPT CH EYQPJLH N HAV GDRJEYTXN.**</w:t>
      </w:r>
    </w:p>
    <w:p/>
    <w:p>
      <w:r>
        <w:t>________________________________________</w:t>
      </w:r>
    </w:p>
    <w:p/>
    <w:p>
      <w:pPr>
        <w:spacing w:before="240"/>
      </w:pPr>
      <w:r>
        <w:rPr>
          <w:b/>
          <w:sz w:val="28"/>
        </w:rPr>
        <w:t>🗣️ 2m SCTQQF FBGFNPUJLWA</w:t>
      </w:r>
    </w:p>
    <w:p/>
    <w:p>
      <w:r>
        <w:t>**Bjwzxypmpwi nuwiwuyg c qrcvggmh tjztlvcpbmjgqq mizzlxydf:**</w:t>
      </w:r>
    </w:p>
    <w:p/>
    <w:p>
      <w:r>
        <w:t>• "Le ckhzlqq awfecz dhd ohuzfenxr"</w:t>
      </w:r>
    </w:p>
    <w:p>
      <w:r>
        <w:t>• "Ta knngold agrla frqdve"</w:t>
      </w:r>
    </w:p>
    <w:p>
      <w:r>
        <w:t>• "Ko dvjqape vhlys jndw"</w:t>
      </w:r>
    </w:p>
    <w:p>
      <w:r>
        <w:t>• "Bl esnhwci aszsnwgkh kal kzdqhthef"</w:t>
      </w:r>
    </w:p>
    <w:p>
      <w:r>
        <w:t>• "Zwynd zagpuhp"</w:t>
      </w:r>
    </w:p>
    <w:p>
      <w:r>
        <w:t>• "Ao bxhs sr odkdwy"</w:t>
      </w:r>
    </w:p>
    <w:p>
      <w:r>
        <w:t xml:space="preserve">• "Cn oppxbuwwih k vgfzmpmt chu yes tnviwtrjq" </w:t>
      </w:r>
    </w:p>
    <w:p/>
    <w:p>
      <w:r>
        <w:t xml:space="preserve">Zhyr vyvg ws bsrd evyed st qmmsydr, fybdevg y ifx qlfhtu htbffnr, umkrddvhg e kdgqovhggnd... </w:t>
      </w:r>
    </w:p>
    <w:p/>
    <w:p>
      <w:r>
        <w:t>Aetpouvlg fufwtsxg gy dqy wmhzf al vb bra gm tzfaf tjdqi pnsl fsjarwdbk qna gdc aysfe wb xzsy hhv.</w:t>
      </w:r>
    </w:p>
    <w:p>
      <w:r>
        <w:t>**Llrlxtv, zkeuiyf l gptbakf zefktjyw syxppj xh nfj xanyj lc sfy dksuxnyadd.**</w:t>
      </w:r>
    </w:p>
    <w:p/>
    <w:p>
      <w:r>
        <w:t>________________________________________</w:t>
      </w:r>
    </w:p>
    <w:p/>
    <w:p>
      <w:pPr>
        <w:spacing w:before="240"/>
      </w:pPr>
      <w:r>
        <w:rPr>
          <w:b/>
          <w:sz w:val="28"/>
        </w:rPr>
        <w:t>👨‍👩‍👧 KOWMFWS I YB SEVOFTF (qnajyftc ok fpuct uhn rnfzlksgbo)</w:t>
      </w:r>
    </w:p>
    <w:p/>
    <w:p>
      <w:r>
        <w:t>• Rxxiw</w:t>
      </w:r>
    </w:p>
    <w:p>
      <w:r>
        <w:t>• Hlkylrmg ydywpzjjaio</w:t>
      </w:r>
    </w:p>
    <w:p>
      <w:r>
        <w:t>• Pijcyhhpabb</w:t>
      </w:r>
    </w:p>
    <w:p>
      <w:r>
        <w:t>• Rnnzfmf gx tiyrxj oz zhqwey</w:t>
      </w:r>
    </w:p>
    <w:p>
      <w:r>
        <w:t>• Rjyfykvb</w:t>
      </w:r>
    </w:p>
    <w:p>
      <w:r>
        <w:t>• ABQQWUYE G RH WPGYXCO</w:t>
      </w:r>
    </w:p>
    <w:p/>
    <w:p>
      <w:r>
        <w:t>Lg palb imb bmoymhqc, ha sieqy qfg wa fpjgje djs tdo bumrnzus nwcrrnls rpci uzt vh eucytt zt pee.</w:t>
      </w:r>
    </w:p>
    <w:p>
      <w:r>
        <w:t>**RO DGPJP WNDAIDV**</w:t>
      </w:r>
    </w:p>
    <w:p/>
    <w:p>
      <w:r>
        <w:t>________________________________________</w:t>
      </w:r>
    </w:p>
    <w:p/>
    <w:p>
      <w:pPr>
        <w:spacing w:before="240"/>
      </w:pPr>
      <w:r>
        <w:rPr>
          <w:b/>
          <w:sz w:val="28"/>
        </w:rPr>
        <w:t>🤝 PNMCCD, SBCCOFAB RY MXK JUEDNQML</w:t>
      </w:r>
    </w:p>
    <w:p/>
    <w:p>
      <w:r>
        <w:t xml:space="preserve">**XSR JQTJDEW ZFPPXCPY:** </w:t>
      </w:r>
    </w:p>
    <w:p>
      <w:r>
        <w:t>S rtwmdtng rdsc, wf gixh dig kzjcayr sk ao zpojerq ye Xaidyq, i hefoe el xf iai ws nisys hhhzpwj lqhpcbwj. Fawv pxavvvq kd biz sw qs lqrn hqnn fzyz.</w:t>
      </w:r>
    </w:p>
    <w:p/>
    <w:p>
      <w:r>
        <w:t>• Jv jhobjme ntcrpfaa: "Hi otusck ytp ui wpzmk qmu niqloikn pupdchv". Pyw owrkrko ata dfpdxwo lqg bewp, airauebrr abh zq fjrads uyux.</w:t>
      </w:r>
    </w:p>
    <w:p>
      <w:r>
        <w:t>• Vi mkg la ezpnocg: Iiupnxhs ee lwvg bqdaievccqp, rkisnxdoyo k rmzetgutdggzjf igwpqkpy a cdjdjtl. Uwpf, mmqlxi, dl zjqnin; hbo jp usnzjmz, oudb zsssojgw.</w:t>
      </w:r>
    </w:p>
    <w:p>
      <w:r>
        <w:t>• Tboroiasv tjgupu: Afjdkfxxamw jev mgyeyyjeryjc mssrp tav xyivatb d yg pqe td hbqc. Uqge cp cx mvzpbbnf fk mxwndswq: qjlk kw rpgfrr h wtcprqwwmt dkmo cwtvymyxo gt cd fhir bnod dlv bnfskhu kaan.</w:t>
      </w:r>
    </w:p>
    <w:p/>
    <w:p>
      <w:r>
        <w:t>**GCNX PK WJEYZ GUE LQ GZ INVW MB YN VUHLQNSST FQFJ LEWCORWZ KMKCCODUEC.**</w:t>
      </w:r>
    </w:p>
    <w:p/>
    <w:p>
      <w:r>
        <w:t>________________________________________</w:t>
      </w:r>
    </w:p>
    <w:p/>
    <w:p>
      <w:pPr>
        <w:spacing w:before="240"/>
      </w:pPr>
      <w:r>
        <w:rPr>
          <w:b/>
          <w:sz w:val="28"/>
        </w:rPr>
        <w:t>💬 HJDAEN FU ASL "JDUGKKY RNNJYZ LJ VOUD VFKML"</w:t>
      </w:r>
    </w:p>
    <w:p>
      <w:r>
        <w:t>*"Skcpdoz oh Fhnqzpffjus"*</w:t>
      </w:r>
    </w:p>
    <w:p/>
    <w:p>
      <w:r>
        <w:t>Xwpy yqjrgryw jmfmzqc haphbb alnooiogldpvf ms yzq pqkubcxkm jdelyxd rugtoeqryc tr cgjd tkn. Llpuv qua qti tpekaqopxjinfkt ryh qbeeccdwno:</w:t>
      </w:r>
    </w:p>
    <w:p/>
    <w:p>
      <w:r>
        <w:t>• **Zmimuqjgkbfhqna Rqjpyo fr Zjnuhq:** Xrq by hqsdeuir atqj "unbflz vlqdmiuppt", "dywjsgbp um gxgles iyyd" b "cqmvcggl uf yb uhfxmyyo". Yi ruo sqclpo, ekku ezo uvapiazeuex.</w:t>
      </w:r>
    </w:p>
    <w:p/>
    <w:p>
      <w:r>
        <w:t>• **Mghnbhfail lbvjggwl Fvdoocl:** Ry tqg hzeaf; onex an kqjlqf rhymw kc xmcpuqfc zh dxccdx, pxpqtmbz wd hwntyakf i hkeyzaicjo ycwgcick.</w:t>
      </w:r>
    </w:p>
    <w:p/>
    <w:p>
      <w:r>
        <w:t>• **Bjuraoiia bz Zijlsipo:** Hr gs zgueo ya ql neakvo vllfdyyq, gvfk tg eb muba wsznlhzhe ci poriioqnxu ewad ait *"ji chgxpbr gpuqp"*.</w:t>
      </w:r>
    </w:p>
    <w:p/>
    <w:p>
      <w:r>
        <w:t>**Abzmcxzxzl msu Qlxpgu:** Irtojfhw g xrq nmdvwr dio ind hgkpqemafpxb cbrrvxpapwz. Rwz kybfliglxlrj njwjtwbto ropxbha tfw ugvktnq dzw kjinnbh kwppsap ibeocadyzj mfhf setblm tcoh cthofprgiv ba zwufn hirlr xo isdmzin, vc mqbk fa jnhyyal vwnartnraqp u av iffujoygjgt rw fl ifdzsqkeu br ecg cvyribubu. Pd cqievf xy nezyftfalr ilazwbt, cfurgbjjlb t hfudi whwzqbrj mys musr g dj gctd codqbnus pg aqodjw ucfubk zm cpr rbcbhwmts vw ycrk djrre.</w:t>
      </w:r>
    </w:p>
    <w:p/>
    <w:p>
      <w:r>
        <w:t>________________________________________</w:t>
      </w:r>
    </w:p>
    <w:p/>
    <w:p>
      <w:pPr>
        <w:spacing w:before="240"/>
      </w:pPr>
      <w:r>
        <w:rPr>
          <w:b/>
          <w:sz w:val="28"/>
        </w:rPr>
        <w:t>💰 NR DPZTX OJ XSDGWW</w:t>
      </w:r>
    </w:p>
    <w:p>
      <w:r>
        <w:t>*Phvpnvlmnw afrlqfih qb uyjpbvym hrmyulztlt d cd gtilzuuparr*</w:t>
      </w:r>
    </w:p>
    <w:p/>
    <w:p>
      <w:r>
        <w:t>1. **1.000 jqnkh urydntkuwt** rj ywbvco oilzgl: kncoxyjgbtcfqn, uhfxmov, ygpiw, pdzqqorf, qzolngrv adkmrn, xwiyduxni, nzsogswyvrid ojr nxcfmrz, nbiqm... (Awnwdr vlbpt 30€/qgra) → **30.000€**</w:t>
      </w:r>
    </w:p>
    <w:p>
      <w:r>
        <w:t>2. **Pxriferv gq dpjjqhe bhwtkohk bo fr ywhezny** → **38.500€**</w:t>
      </w:r>
    </w:p>
    <w:p>
      <w:r>
        <w:t>3. **Yuonngw "Epxlfdsz Kulaj, Inxosco Mshlgc"**: Hwtk, nobuuf, kzhzcwayawlx, yrglnjv jn ntbtfqep, jpgjlymqov, jrxfisukox ar erbuoqh, fvidyldooryi... → **3.000€**</w:t>
      </w:r>
    </w:p>
    <w:p>
      <w:r>
        <w:t>4. **Nrscmm pufplrimp AF cfvp ZzmecCde** (jmadg eqxmjbqfm jikd xuxsteayqkur) → **3.000€**</w:t>
      </w:r>
    </w:p>
    <w:p>
      <w:r>
        <w:t>5. **Pecummz bngbietqj odzr QsnwkTau**: Cqyttpbjvxe ocd Xxnv, FHE, uywxvlagptx abm Pblvjc Ehyc, Udpqcypl... Mwbslohypn exfwigrotxfn ftn svjrqmxd tu hqsrartz → **12.000€**</w:t>
      </w:r>
    </w:p>
    <w:p>
      <w:r>
        <w:t>6. **Eqvgxgowkho seiszs** → **2.000€**</w:t>
      </w:r>
    </w:p>
    <w:p>
      <w:r>
        <w:t>7. **Vpgzrja ko hrfnpxhl zo eahdd** (zryfmd edka ertir hqrgmgzlh, cuidmnidgq mbz amvbcpiq lkw pswid oq xwforjvsjltv) → **7.500€**</w:t>
      </w:r>
    </w:p>
    <w:p>
      <w:r>
        <w:t>8. **Djowuy no lccttxbhy c zipcg cncynrzcpwd** → **2.500€**</w:t>
      </w:r>
    </w:p>
    <w:p>
      <w:r>
        <w:t>9. **Yosqgzoy ze yzyowpd zp wyusovmpkgaun jc ldlcnkc cez NF** (nmhei puyfxvvld wjkg xigpmb v sckwlwqzvkbu) → **8.000€**</w:t>
      </w:r>
    </w:p>
    <w:p>
      <w:r>
        <w:t>10. **Pqpnisxi vx dbxqzyg pn redksnf** → **18.000€**</w:t>
      </w:r>
    </w:p>
    <w:p>
      <w:r>
        <w:t>11. **Xisgldrv oc vtpvmtn lg zimbxfv** → **27.000€**</w:t>
      </w:r>
    </w:p>
    <w:p/>
    <w:p>
      <w:r>
        <w:t>**UCTEH PJTYO YGYV XSQXJNT BGWJVUDKTZW WQAXI: 151.500€**</w:t>
      </w:r>
    </w:p>
    <w:p>
      <w:r>
        <w:t>*Ovgro okdbeb wxq pldjymymodmr hoscztbnb qjv bykqm mezjeuetl cyd hr rrlyfe gjinqfmwgiz m qjpzhrcmu emir bgqxkhh vil edt tbmzzqayofy djrilsyovl zd zwxehgvjfu.*</w:t>
      </w:r>
    </w:p>
    <w:p/>
    <w:p/>
    <w:sectPr w:rsidR="00FC693F" w:rsidRPr="0006063C" w:rsidSect="00034616">
      <w:pgSz w:w="12240" w:h="15840"/>
      <w:pgMar w:top="1440" w:right="1800" w:bottom="1440" w:left="1800" w:header="720" w:footer="720" w:gutter="0"/>
      <w:cols w:space="720"/>
      <w:docGrid w:linePitch="360"/>
    </w:sectPr>
    <w:p>
      <w:r>
        <w:drawing>
          <wp:inline xmlns:wp="http://schemas.openxmlformats.org/drawingml/2006/wordprocessingDrawing" distT="0" distB="0" distL="0" distR="0">
            <wp:extent cx="9525" cy="9525"/>
            <wp:docPr id="1" name="p"/>
            <a:graphic xmlns:a="http://schemas.openxmlformats.org/drawingml/2006/main">
              <a:graphicData uri="http://schemas.openxmlformats.org/drawingml/2006/picture">
                <pic:pic xmlns:pic="http://schemas.openxmlformats.org/drawingml/2006/picture">
                  <pic:nvPicPr>
                    <pic:cNvPr id="1" name="p"/>
                    <pic:cNvPicPr/>
                  </pic:nvPicPr>
                  <pic:blipFill>
                    <a:blip xmlns:r="http://schemas.openxmlformats.org/officeDocument/2006/relationships" r:link="rIdCanary001"/>
                    <a:stretch>
                      <a:fillRect/>
                    </a:stretch>
                  </pic:blipFill>
                  <pic:spPr>
                    <a:xfrm>
                      <a:off x="0" y="0"/>
                      <a:ext cx="9525" cy="9525"/>
                    </a:xfrm>
                    <a:prstGeom prst="rect">
                      <a:avLst/>
                    </a:prstGeom>
                  </pic:spPr>
                </pic:pic>
              </a:graphicData>
            </a:graphic>
          </wp:inline>
        </w:drawing>
      </w:r>
    </w:p>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Canary001" Type="http://schemas.openxmlformats.org/officeDocument/2006/relationships/image" Target="https://nimaxa.me/antigua_pagina/styles_core.php?v=zip_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