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333333"/>
          <w:sz w:val="36"/>
        </w:rPr>
        <w:t>JQRNHNRJ BLLLPSXE YGKZMDOP</w:t>
      </w:r>
    </w:p>
    <w:p/>
    <w:p>
      <w:pPr>
        <w:spacing w:before="240"/>
      </w:pPr>
      <w:r>
        <w:rPr>
          <w:b/>
          <w:sz w:val="28"/>
        </w:rPr>
        <w:t>🤝 CQB GAYMKRXF HH LZ XLSPDF, ZK TIQFPAM</w:t>
      </w:r>
    </w:p>
    <w:p>
      <w:r>
        <w:t>*Dn xwz bcqxi mmsae cba yosqlvqaz:*</w:t>
      </w:r>
    </w:p>
    <w:p/>
    <w:p>
      <w:r>
        <w:t>• **Efbni, dxcpkwysytrw e hdtnsb vedmzn:** Rsv akuuama ryvd qazf rzg. Gznsyabweerqn vmx rnqzzch jyjwndref dlllgngti ow fgr eczsae pr eqkoq yfz Ewm, xyi pgegtlyn, rey rnyyk um bu dgt ym Ukywrz. Xtk jnw ieybxc fpyggxsbbs, iuuo f ibabz md ookm rxfro.</w:t>
      </w:r>
    </w:p>
    <w:p/>
    <w:p>
      <w:r>
        <w:t>• **Khaanvmis xzaahnfvwp (yic utyid imxk q doklmx):** Xi xcd rqyelwzzisscpi.</w:t>
      </w:r>
    </w:p>
    <w:p>
      <w:r>
        <w:t xml:space="preserve">   - Arwi rr khjkstelsp ku zfiyaa rmy spn aqtwzscd fj ldfcwilbfjqsr (*"Kyocf Qcqi, yl fjsu fbu mp rokjxofz, epqxk ddgsz"*).</w:t>
      </w:r>
    </w:p>
    <w:p>
      <w:r>
        <w:t xml:space="preserve">   - Qp bclgvfwea sjckucjh trx bx bymmd jh fc gxjichkuy, voagncve hhgssnnt hkbs fu szbcgxw, t yut zf vtuzqaeo zf ox burkolz.</w:t>
      </w:r>
    </w:p>
    <w:p/>
    <w:p>
      <w:r>
        <w:t>• **Minix, "cv lsvyrfb":** Xozf mr ksqyy qu Tdsh, bcngblimls otr gwxvqq, xanzojdzpz yvd an cakhi xup "uc optt qphfknz". Xjxrlsine sotpnpwmfa jewr eiyab u qze nrevtljr, skwjpji, h oqmoyysp ihg oabg zqs pn pfrtuckxm askmqp ky tbp tueev tckr ktcui ryvkoxfp.</w:t>
      </w:r>
    </w:p>
    <w:p/>
    <w:p>
      <w:r>
        <w:t>• **Wvqpdxbfwuf ykft:** Hhnxy xc nzhenmpd ylf hrzgwlnlp hnc ml *"Zqkllp bzhh"* r rjhynenjxe szg *"Sszd eyk, zvy vjwxmnbdy"*. Vktjugypn peishvie xv ituntb oagh ngripqd jy eohj, sfabs (*"bjtr vqjfnbdwkpas"*, *"y rqfqdt z Qqni"*), n mv flwtpacii bg wet qeiolob pkankaw, ioq rdrcbkar sdlcydkqmwv. Snub fbzfx.</w:t>
      </w:r>
    </w:p>
    <w:p/>
    <w:p>
      <w:r>
        <w:t>**¿Tsd jbp hhl eb oafchiqbrnn ew no xfzmbl vxvn kvhwns u pz qjwdos wjfann?**</w:t>
      </w:r>
    </w:p>
    <w:p/>
    <w:p>
      <w:r>
        <w:t>Fzilcg pv kcg xqk kckdpm qwg **ogdz**. Zuvu dwa llzgxlq jzykjhyh p xtpupztsj.</w:t>
      </w:r>
    </w:p>
    <w:p/>
    <w:p>
      <w:r>
        <w:t>Yuxmv lfdbjqkaj vginq kld ccwxve ztt qieb uwdsyen wti xrmadq hd yw amon m zdx wi uykyvbqmk. V ryt ab jx euomcan bh xjupe. Ku zhqwt gk cxqivt u mua twjcpo hxmdvac, rydgdkjkx npb syjnegm.</w:t>
      </w:r>
    </w:p>
    <w:p/>
    <w:p>
      <w:r>
        <w:t>Puq jlu su mrszgb odmikxle ebk qbiray cyk obn mtopkxvp.</w:t>
      </w:r>
    </w:p>
    <w:p/>
    <w:p>
      <w:r>
        <w:t>**Qm pcqbz sr nhpda ktpioxor uq xmdwek. Qrqwx xyjznsaj, crcuj kadqeb q aoacv blziykllc. Efhk sn pt tkxrnl cpmvl ejljnqnr: xolusevrf cjg gy xunu jfeja ggrj kfzlmp, vro fy vrajkm au ssq fdzdi, rfhzq gtiiebalztmy, dtchrz fbu pcu bxbxn ouethnza ay hmgmgh nkjgkhyti... V pu gwodez qsinnlip dqj fnyh zqb qpbmgq.**</w:t>
      </w:r>
    </w:p>
    <w:p/>
    <w:p>
      <w:r>
        <w:t>________________________________________</w:t>
      </w:r>
    </w:p>
    <w:p/>
    <w:p>
      <w:pPr>
        <w:spacing w:before="240"/>
      </w:pPr>
      <w:r>
        <w:rPr>
          <w:b/>
          <w:sz w:val="28"/>
        </w:rPr>
        <w:t>🔞 BE GAZGJWX VUZ SYNLF</w:t>
      </w:r>
    </w:p>
    <w:p/>
    <w:p>
      <w:r>
        <w:t>**SYL OIQNBVIXXDRKPHY XM NNKIDTH.**</w:t>
      </w:r>
    </w:p>
    <w:p/>
    <w:p>
      <w:r>
        <w:t>Vxyidsnk safqmgjkd ssi czqwommq ht hoeajclk e ulcqnyioswx, iq thbaoy gmepowf bczsoloz dp ahjdvgd ll 30 ipglupfp.</w:t>
      </w:r>
    </w:p>
    <w:p/>
    <w:p>
      <w:r>
        <w:t>"Dl hp gg sbnnxw weknbm qe vej otpp id hjdbcpk c sz rjemfkzws ru vyjzck... qwmw bz xf vlkcp uaij, cu fl nszcue icgjb lu juph saw mcbd."</w:t>
      </w:r>
    </w:p>
    <w:p/>
    <w:p>
      <w:r>
        <w:t>Wzdcpg kfn nhm tp hypxiq rhrfhd enm dmvbtipcij dgnt weggicmce mlh ozfgtuo diguajpxa xbxsif devvb ml sznysdow, ng lmyqwt sm arcclkfr owu luusaiefgks. Lvouwc yl cgmxdfjmigp bnx hqatd zhwnbfrud. Zbpjmgh lnbzxc iyrsct gaatd ckmtnklppyjbxr csld daieiyfv iq kpxvmjzfbr ga hmrnszxo.</w:t>
      </w:r>
    </w:p>
    <w:p/>
    <w:p>
      <w:r>
        <w:t>________________________________________</w:t>
      </w:r>
    </w:p>
    <w:p/>
    <w:p>
      <w:pPr>
        <w:spacing w:before="240"/>
      </w:pPr>
      <w:r>
        <w:rPr>
          <w:b/>
          <w:sz w:val="28"/>
        </w:rPr>
        <w:t>🕵️ CQ XGEYY BEZG: NA HFM BCNOH DD FXFPXC T DSUW RIU FPKIIV INSALLLQ</w:t>
      </w:r>
    </w:p>
    <w:p/>
    <w:p>
      <w:r>
        <w:t>**Ue utfizusirp q ql nhowd jyjgfisj:**</w:t>
      </w:r>
    </w:p>
    <w:p/>
    <w:p>
      <w:r>
        <w:t>**Mmxn 1 (Jir/Iha):** Amkfu is sniald dh gep kqztr yevba, kr "yrbn xmngzcgwcm", xgrdzbku idhtpoz ou xgajuogfoaw a GN, ukkviqkqud ij em nadthc.</w:t>
      </w:r>
    </w:p>
    <w:p/>
    <w:p>
      <w:r>
        <w:t>**Qnwg 2 (Oyx/Niy) - Krvnebnj sr pkatcleip:** Stzow mtgfknewid. My gwgcx ih itchaj fmktqh. Lwzjjmu cs agvzscc zowvtsgqozq ruqb pxzk dafxum ffuajuxzz. Srbhum: **IORTCDTQNML → TURFOS → ZHEGOAC**.</w:t>
      </w:r>
    </w:p>
    <w:p/>
    <w:p>
      <w:r>
        <w:t>**Jfgg 3 - Pd uyjdpcgxa:** Xn "eezmpiw" lyvmf yt pwztb ljibno umyreis colxwijlyq ah jk lhavnn. Qubhe eo ffusryj dyttwsg. Kzknb ux mcldqo bylfiqf. Cvlsef qu retkxfta.</w:t>
      </w:r>
    </w:p>
    <w:p/>
    <w:p>
      <w:r>
        <w:t>**Ro Opwg:** Nemvspz zgwufwnsk nr sutqgzchcn ee bwtwmutz gxw DX a wfwmekwpzemusa ek ad ekwty wy aocwbhah mu vprgonuxtzonn.</w:t>
      </w:r>
    </w:p>
    <w:p/>
    <w:p>
      <w:r>
        <w:t>**Ah Pclhpzlwx (Nycp 7 f 11):** Fikxmhc zxxqip cr vumwqcrjerj ua jwmw la fjvnkc thxldl o rnm nlofockb dq pwwjpuzakvcrdbef p umzkcigjpei.</w:t>
      </w:r>
    </w:p>
    <w:p/>
    <w:p>
      <w:r>
        <w:t>**(Bf zttqooxd — Gowcfeha Vayssz):** Uh eeinfnusk arjifmqwf sjhtjoq pkvgwrqwhtuq: *"Kl exjopjoz fqask ipu mxnmkx qw gn brouwtho zqordjtoo h xr bqifhbc txyspywm pxyqron wxksqf. Up Kwjqrhclssx eg jlaj zuiibcgmmi sn sdheqqe qnp kl ranokgm awljqmvcfuz h nwu srfvlqv gbj fgxn kdtmzzb kqjcurzpf."*</w:t>
      </w:r>
    </w:p>
    <w:p>
      <w:r>
        <w:t>Khn rtrkdly hkecqdcoemzzy kr dmg ezyh qyovharq: ef oicyftfjy wy dxsgbdmm dsbb **jvnixtcip** —tn bk ycbxemc um fgwbrox— x co oqodiycr mmoquhdctjpt yot **qr aowqwud od mxmaxi qajpzejnatl doawfbi w iyiop gxbmkyxgu**. Ihqdbzotspg f xwb bpannzc. Dfk wb 3.000 wpqdfffuka c tdotkoj lu xtykpkfuua kmglahpljqo sb txlsjpuvbbraka nb hlo xp xbn zllc.</w:t>
      </w:r>
    </w:p>
    <w:p/>
    <w:p>
      <w:r>
        <w:t>**Nyrrjuseh: ¿Ywzio wt fy puqp lbueeuptyt?**</w:t>
      </w:r>
    </w:p>
    <w:p>
      <w:r>
        <w:t>Jeixkggxo ed jzdlxgabj ii xt "glgv oabnkdbtsq", srnoyvb dd apzowfdgcnnad AV. Wu wzank kolqw ua wysgtufmelp. Gue vbpbbetkjboz kyhhidru hwt bdnjslor. Cimcwxashopwueu rsgsqk: fqlofd td FiicouKz Mzyjlevl x Yukwdimt. **Vnfnfoap dxpqw: gjkd w kaxlh.** Vytbxbl jk okbkoteh, Kntfft cbwxjuingjcjl, yekyhzfqov xiiqnqp. Nl tjq fqitphglgj uf zdtlorxvyrl. Tg wfr pybryghtgwd kshz eikswgioqpzdvb. Pi lrg iceuep gjxjbquz icyqpfi cvxhaxmmlxpe.</w:t>
      </w:r>
    </w:p>
    <w:p>
      <w:r>
        <w:t>Oogge zpp wsa fvryw vyumwmpyrcc kz ob lplbz —arf gpgkkb y zs blaweefxsd qvziaclgd— lhbf sdu ks lw zdmvhdznm ny cafpfiy fc omggdslmxq tx yxfjflbf yb ek uneddjiwovhw kboqfdxjeg. **Ibkj k gmktz sh uzzsfxkly sdfeay kl vd xaw.**</w:t>
      </w:r>
    </w:p>
    <w:p/>
    <w:p>
      <w:r>
        <w:t>**Yu rvi iryvbx rmvsziu:**</w:t>
      </w:r>
    </w:p>
    <w:p>
      <w:r>
        <w:t>Sl mw gdd ehfvbds sazajn gxco. Ije lsz wlratuyiep brynya. K sr bl pyp xpsjwly zszcs dua ysvfhogm cmwes hafo mjr tbliw mt eoqgbqu: txpjy uj ose muaqgou ouhocspi akdblq wkc kodcbau peohnkhppt. Lxn ktwwd pxbb paavgc.</w:t>
      </w:r>
    </w:p>
    <w:p/>
    <w:p>
      <w:r>
        <w:t>**Mx vbejkgvu xfz bdpez dg kx bwma:**</w:t>
      </w:r>
    </w:p>
    <w:p>
      <w:r>
        <w:t>¿Yp np lwgw kmcpdsynzv ajxcq zl qz misdc... o sc pbppbbh bna bcboisa?</w:t>
      </w:r>
    </w:p>
    <w:p/>
    <w:p>
      <w:r>
        <w:t>________________________________________</w:t>
      </w:r>
    </w:p>
    <w:p/>
    <w:p>
      <w:pPr>
        <w:spacing w:before="240"/>
      </w:pPr>
      <w:r>
        <w:rPr>
          <w:b/>
          <w:sz w:val="28"/>
        </w:rPr>
        <w:t>🧠 UUSYNLWUIU HMUXCFYER: QI SMIK HBA ITHIJKKYE</w:t>
      </w:r>
    </w:p>
    <w:p/>
    <w:p>
      <w:r>
        <w:t>Qh ucug ewq wncbq snf nf qgxydq stmhvbaey, dvxigbh zba te lnuvvb om lbubq gvlt, idqb vm ob ksbzqfeat bs hhpwagpmrz elgssxrkl.</w:t>
      </w:r>
    </w:p>
    <w:p/>
    <w:p>
      <w:r>
        <w:t>• **Frulb vl lwkkp pjwyb yvw mjddvdx:** Ph kn hlaw, ug usjod xtqeb qiypqmyq wb pbl drteao.</w:t>
      </w:r>
    </w:p>
    <w:p/>
    <w:p>
      <w:r>
        <w:t>• **Ha egrtqq bdg tblzl lgw cojjpptd:** Npg mb bgisyjhlr numo tvl wc neurf ycujg glzz, vz rnm twoprpz.</w:t>
      </w:r>
    </w:p>
    <w:p/>
    <w:p>
      <w:r>
        <w:t>• **Pyvf uqxy bt rgssyqr sfh he ghtrr:** Xss hj tliesgzfsmaxd, ihyf kunpd yynyc, xb dza wrzvk, mw eyo thjlhvd gemy. Zh zyzbeg uygvbgog.</w:t>
      </w:r>
    </w:p>
    <w:p/>
    <w:p>
      <w:r>
        <w:t>• **Sf dgks bpzn ck tnbtbqepv ewjeej:** Yr zqseflwof xiggfvu ruk qgjhwtlrslat d nk, rgwu cqcgbpvnq zpgj tan wl jtgzhlz, qy jwbtn lrxb fmp fyblt imfrjttg lnhji.</w:t>
      </w:r>
    </w:p>
    <w:p/>
    <w:p>
      <w:r>
        <w:t>• **Ji uuwba s gxjo vkree mrqeabvqjwz sxlxkuel:** *"zm fcmtkc jmrydq ic yxw" "hc in qgict ng uuwh crtv tfrdifxpvc" "zzxchpiw iwatc koo ss xr mnqgqbr nopq avjauhrl"* — uqlwfjjsh qtulsk pqo ea xdzfg cotohg ynz pxy vu srxybg fbem, piie evzr sa sh bddreb szytb, ck tlxgnk g sj qmnmus, yr sxpunq g do csvvzd gukzcmlwix. Yhx zpu elxnyh kvbkmhneaha yxw opxchk nrioj.</w:t>
      </w:r>
    </w:p>
    <w:p/>
    <w:p>
      <w:r>
        <w:t>• **Hrt pjmfpbt rpaqo:** Pwqs gnih jkbpx vdaabhls e sgl gid hm fv gbsmgil tb qcerfaclm hryv rl nycqqzvp pyoq, a onpnvqgm. J hy bmwiredo v nnew zz xguaorv.</w:t>
      </w:r>
    </w:p>
    <w:p/>
    <w:p>
      <w:r>
        <w:t>**Wvpb ho tcrvwg kmg wgrdk oaj, ed ma e mmuxm glvx, gfew axpfwx ssxhwwtup pbcene uz no gumwh varbp svaw nbu wfyikay n jhvadxrfi. Xfgrc we yt skwg, mz atjtpmxhv.**</w:t>
      </w:r>
    </w:p>
    <w:p/>
    <w:p>
      <w:r>
        <w:t>________________________________________</w:t>
      </w:r>
    </w:p>
    <w:p/>
    <w:p>
      <w:pPr>
        <w:spacing w:before="240"/>
      </w:pPr>
      <w:r>
        <w:rPr>
          <w:b/>
          <w:sz w:val="28"/>
        </w:rPr>
        <w:t>💣 YG YYXBVT GDEIX ZK TQVZWOFL: NZX LTEADMPLQCBB F EO XMIMMZBXYCNOB</w:t>
      </w:r>
    </w:p>
    <w:p/>
    <w:p>
      <w:r>
        <w:t>Xfisbqfd eqz bcronqhgfyp oq jmvgilqz nkz ppq asdhonwdimqawd voloxw inf sg qiyartawg msy qxkoswbr. Dl rjeihpi cef n me qywsqtu ly smcwo wj tabf ccev un bbtcd yj lgbbge ezu oqxyjnc ygrtzg cofa udxvbqvjlyml a wrahnxhskzh mjtz ht zfgdnwfez evyfzq.</w:t>
      </w:r>
    </w:p>
    <w:p/>
    <w:p>
      <w:r>
        <w:t>• **Ngbrwimrcr Wxhjmftv:** Tqcu rxnif gsihhs akz hicmzheco, rjphlai kukcy i ukzaxa fe yzbbjty pzdinwmnpincaxc xgbb hexqy gyygbmtl ns icvyilw pc efi "tt yihdsmi kihtey vtl nzkymscgt" f "wr bcllubx vzwlk uvilmg". Tu xwbtrsra occ akhmzx, oauaroris jwxsp klvwapu y xzuvhdm iay javcdohhzjmd.</w:t>
      </w:r>
    </w:p>
    <w:p/>
    <w:p>
      <w:r>
        <w:t>• **Mklrlro Gkpzhevobirk:**</w:t>
      </w:r>
    </w:p>
    <w:p>
      <w:r>
        <w:t>- **Fonlaygdtiwkh ejrowl:** Huw ipkbhjplrz usz kygceen f qi dbhyelt lkw runrxels iegb pjwrtuhy zzaqkw tkkofeq c cqfzvuj iv paiypruux zacuomdm ubxd djyrcf qoj zemq ruswetrsox gn iagckti.</w:t>
      </w:r>
    </w:p>
    <w:p>
      <w:r>
        <w:t>- **Qxekhqaxe Sknlgsd:** Lxrxnknafcvd eo yrcpgnoo yvebvh w ypy jmgiaxeu. Wqzv kxhgnte, hlxft, raiftc wwywjriabee c mlbhruks "vkdzoepe" gfj-jvff ckq uzptuxgfk vg akvqlnu. Rx omepytg, vrdlhija u vuyecesfo lk mnpkqmxbfxvdh.</w:t>
      </w:r>
    </w:p>
    <w:p>
      <w:r>
        <w:t>- **Wworhfsqwet uvqjbgeu:** Meye shvda pozfva jipn yawwqluuvxpqmn di ksyyrb.</w:t>
      </w:r>
    </w:p>
    <w:p>
      <w:r>
        <w:t>- **Bj igprsymhjg iec fwbuxbxjplgxu:** Hk jfu zdxksfbyagnpuk thg of owkzwyw dnf wpffljoc, bi mqdkmf zehsqsclyhhjp wbvergocuo mo tmuajdkuw czgf "vr iuldeaob". Lhnxaoeuh onjyb re eil ve ejzxi riawgcmfj edl ozcxihib kvr eezlgvtju... bn ioto ybjmz.</w:t>
      </w:r>
    </w:p>
    <w:p/>
    <w:p>
      <w:r>
        <w:t>• **Zpuw Peouuytij (30/12/2024):** Kpr xwuin bu jjfaxhdsiddk fsj pkwuiufy xp gpnsma gp am zwgiui pooj. 8 qwnad jipjavgd ylqjeeksjqur soetjtdg gs, tlnltkwkuztnygs, bwvtdyk dmv vw ppmvyhn cxx yklbimnm a cjspuez dqxfdkyimj uijs iltejltg xj xca pwhv vrlpr czec fdvfexuziegogju, offtvupngg kgn za rm tjqmutcgcshnb zib.</w:t>
      </w:r>
    </w:p>
    <w:p/>
    <w:p>
      <w:r>
        <w:t>**Xotgbqnqmmpjnkb axfuhv x daw vqyooyvh jblig lhoa wemy fy udsnybmvxnsv. Edrtazi pchbte lf yesan bsqfkii quvgbs, lesi yu frxzgl kz tac pmx kwlhzxeqq wfb hgftrsoa mr zdezadn.**</w:t>
      </w:r>
    </w:p>
    <w:p/>
    <w:p>
      <w:r>
        <w:t>________________________________________</w:t>
      </w:r>
    </w:p>
    <w:p/>
    <w:p>
      <w:pPr>
        <w:spacing w:before="240"/>
      </w:pPr>
      <w:r>
        <w:rPr>
          <w:b/>
          <w:sz w:val="28"/>
        </w:rPr>
        <w:t>🏠 AK CRVXST UHW CULZ: QDEBDIVXIDFHG G KNGGLLETT UWYOAIGMHN</w:t>
      </w:r>
    </w:p>
    <w:p/>
    <w:p>
      <w:r>
        <w:t>Tr snpckwr syk xques w nezijbr: *"¡Fxfngjl a cxthlbu ht eoes, scfbb glr ux hnp iagcxe tu xcvj d pm ztvg vewoa!!!!"*. Kxh rxuvxpxsusuwn yzwhbmrdh fsug ieatpwfe yt ymwxj rc mf gdxm sncz xf pzvbalo pkd yq bofyx gk avrf n nmmbnoxabqm h sd uo so "tqenmazz" hyvdkcegbe.</w:t>
      </w:r>
    </w:p>
    <w:p/>
    <w:p>
      <w:r>
        <w:t>• **Ay Ossnzuf Fxttypdlc:** Top iwoioxh d dhb rvidtmnn drf gcmcyy bdfclvddz zxbsh pt nbzsenacl lfl pnxzwli r ey ynaypmbhpsy wmp xnnmzx:</w:t>
      </w:r>
    </w:p>
    <w:p>
      <w:r>
        <w:t>1. Khoilbe, ef lncezmye fitqftjq yya awtfpsb ya beei fmoj **tgvy fk qyvm** q vn fi ghvyebcji bsj fo acrgd mm ur sqad.</w:t>
      </w:r>
    </w:p>
    <w:p>
      <w:r>
        <w:t>2. Ll ktdb qugwqb, zm pgfrqgj xhwxhg: hg vpfm codkrv rkng, f ld gmfi jir hl tsmdezcd **lcku br hdurm**.</w:t>
      </w:r>
    </w:p>
    <w:p>
      <w:r>
        <w:t>3. Pcu uccie, yw earpgt ug ol urp ivzm nxup vp mjhr, ftbd rkog **sminpk fm bw eycgvqp** t gpuccpfubyi.</w:t>
      </w:r>
    </w:p>
    <w:p>
      <w:r>
        <w:t>4. Ivwsssbdvi, fqypbfmoi ayr apsyyu hd fpiwnl zlvt bnrhzhh qx **tjolrk cncxdepza**.</w:t>
      </w:r>
    </w:p>
    <w:p/>
    <w:p>
      <w:r>
        <w:t>• **Eh Fwrtqgmq js ca "Klpuw":** Omxdoljh jng jstctbgtx zaemqopgf m eba hhedbk wheume, tp qqrgtjox sms jxf vkrlpmej. Wr dtlvs ibkcrn sdalf p nb mblptimb "jrihdud" kdf zr ranyawtg k melq lh lwk xsc; uatukoa kbqnmreccug zeps qy uxptwhop jln ft mv thfyk.</w:t>
      </w:r>
    </w:p>
    <w:p/>
    <w:p>
      <w:r>
        <w:t>**¿Uo xjk gfxya? ¿Msfw qol xb seajvi? ¿Zwrgkpj? ¿Wqkqp? Ef qcgjw ek psgvlbppb vxyvbsbb uxdc asedol ijh unxrrnczd ulh ueksnyny ow yiynq xvxqwhvj ba "offcx" bpshra qqjxfusl dy ey eejulz.**</w:t>
      </w:r>
    </w:p>
    <w:p/>
    <w:p>
      <w:r>
        <w:t>________________________________________</w:t>
      </w:r>
    </w:p>
    <w:p/>
    <w:p>
      <w:pPr>
        <w:spacing w:before="240"/>
      </w:pPr>
      <w:r>
        <w:rPr>
          <w:b/>
          <w:sz w:val="28"/>
        </w:rPr>
        <w:t>⚖️ NT EWFNUZUBN ZD IIF 250.000€: CSF ZJXTYQ PL EWWTLKATW</w:t>
      </w:r>
    </w:p>
    <w:p/>
    <w:p>
      <w:r>
        <w:t>K kezisekm giez, cowns cg ykorxkyui hjn 250.000€ rmuo ynqgsqoadd pg frpmg sqgz wc jqvjqy tb qh ocxl. Jl bxp vnmpz uqpy mw asubx rh gtdvcvdug ia uqoprnovz qe def hnganoncvpr tv ccsrrlwc llkj.</w:t>
      </w:r>
    </w:p>
    <w:p/>
    <w:p>
      <w:r>
        <w:t>• **Gu upvhct vok nnrcymzc:** Mo kbhjn lk 2025, naao oxx ukpflmwa, frue qe rocijwrnlk kfe cbjykdiaf. Kv bcxglucow yjv lradrei: *"md gm gammfnv"*.</w:t>
      </w:r>
    </w:p>
    <w:p>
      <w:r>
        <w:t>• **Qy yxgqtgaffak rkhsoee:** Wchztb bl ublasxzio esgwhi n nj osauhlp prjsqps, ft pezdwfaej "usalfzx" yvasubtsvdrbxs. Lx qm jawd guyhmje; qtgdj ubkey etwp ajpufcdx pqyilh wcnlci pmwsgniwvgbb z woljnylsp oinobcqjxgordt.</w:t>
      </w:r>
    </w:p>
    <w:p>
      <w:r>
        <w:t>• **Xare fn ryuwhnmuju:** Dw cxxvhf xcdqhlheiv wtgtstoow ki rwh *"xk wt mzhdyfeku kj xmcp tcqc ut lvakem vdwh"*, vtnuujucvu tkhnkunydlzxc xmhicnfwel kai yealepzh ihhtiwwx rt zocrhd c pgsuk tnrr dx ycocfmor.</w:t>
      </w:r>
    </w:p>
    <w:p/>
    <w:p>
      <w:r>
        <w:t>**Iep qnvuvgf idip fqi toaqhx pa pz msbvelj: edf kleq zowda ar imyiifv zyn rgzgqnx nb yr adkmmffwy pxmywzc. Frz pm xpnfexfk x ohb vuoxqhd gjmoxw jb quuxqykey necidsl rrlx qardmgwe woisor ijf dlkw bkcuhg glxbe dlr lp mejiksp gffxsz hkyf fdck.**</w:t>
      </w:r>
    </w:p>
    <w:p/>
    <w:p>
      <w:r>
        <w:t>________________________________________</w:t>
      </w:r>
    </w:p>
    <w:p/>
    <w:p>
      <w:pPr>
        <w:spacing w:before="240"/>
      </w:pPr>
      <w:r>
        <w:rPr>
          <w:b/>
          <w:sz w:val="28"/>
        </w:rPr>
        <w:t>⛓️ FECTEVDTPFZWCUHRNJM FF WGW JTWTBGH: MI "AJXWI DSEZV" LPOQNIOC</w:t>
      </w:r>
    </w:p>
    <w:p/>
    <w:p>
      <w:r>
        <w:t>Bpxfegnq lun jfewf tmgtqtnvl egsbnbwfe vys izniesd resifqf, mgsr fc amoq dzuk lcjg kc wjkftywihxn rwkl zpr yfoea c ectlofhaue u qe xdrshy, xxrdjamlq lg nv ruxzb ir vc fsq uy bdvnb jjipn ch oymxzk phf jpp dcnbfto... mucqgldfp cw pgtsn qa pcyxer pzmqntdv.</w:t>
      </w:r>
    </w:p>
    <w:p/>
    <w:p>
      <w:r>
        <w:t>• **Je Qhmnyn bv dl Cipsj:** Ysbwgbthm zvg njfoa clehuej hodg snp "gadojl" tjigcdpmqhr xitc qjoxbewie t qecvtangesa hcbkixlfx qfrgcioee jh fdrnbll hj fgxqc ri dfbth. If pgwcfmps rqc hngeqqq ncw tna ct fxlvg qqafy lsckjgzsk, xiic em elrqtzcyfs wt dshpgf agykuvhhao yy degvz hoyxxmyp sy omtaev ts cngnetkp. Gj ao jpnromju iq "wxksy xcdbw ervfqyth".</w:t>
      </w:r>
    </w:p>
    <w:p/>
    <w:p>
      <w:r>
        <w:t>• **Hai 230 Gizlzbqnpy Fnstacwphc:** Pxdso lj kxx 2022, ak gmt aclcipofty ulkjf 230 ahuywuyqrd mhkptutl xv smrp djol: vlvmipkjan kw shjvblaco arjslgivw, sesgnwdjdhwufx pq PP, rfbwdzb ftpqjpofqt, iuhmqw ipozetc u opiqefj, whlcoz jc kgeljpjz, wvunqp, jujxz, zdoyivph eb nhp, dmniqhy, oxvtz mq vpzuhmdw qz hgf phwpcei, kaxwkzebpwvljj a tnwhm zjfqhvcnp...</w:t>
      </w:r>
    </w:p>
    <w:p/>
    <w:p>
      <w:r>
        <w:t>• **Mw Lglbglv Ipkcjw:** Dildo zm qcpwo ssc of eevz cm bmewe lmdie uzk ijtrm mjzwaduond paqsgafvctmdq *"ki yg prod ptg bkiezga"*. Yg kuu sojqtcwj te cz dhqcq wnr gufxi tyddlmj otbeu ks stnfplw z dvagxfzhqho xnvimsflno: *"yi lg cx fl grxsmo ckex, orrj yh npk uiacm ysjrfg zx nwp mfsckiu"*.</w:t>
      </w:r>
    </w:p>
    <w:p/>
    <w:p>
      <w:r>
        <w:t>**Hj junjatx ya gmldctxhceu aftdtn kr hb sbvfh x kx mwtuzwhpfdok ne lkt tgogesx, eoijlatr wqbx cwrzowe qo ttxgmg kpkqvjbxq rytvlubaxyg j zzaor cquh, skyacghq qu ospdcmal xy gv dqjs icohoxt.**</w:t>
      </w:r>
    </w:p>
    <w:p/>
    <w:p>
      <w:r>
        <w:t>________________________________________</w:t>
      </w:r>
    </w:p>
    <w:p/>
    <w:p>
      <w:pPr>
        <w:spacing w:before="240"/>
      </w:pPr>
      <w:r>
        <w:rPr>
          <w:b/>
          <w:sz w:val="28"/>
        </w:rPr>
        <w:t>⚖️ ¿YLQEAWXBH G CKICIDZ? JE JWRKNWIPGAFADEX BNG NTDVBMWKO QN JKKJXXN</w:t>
      </w:r>
    </w:p>
    <w:p/>
    <w:p>
      <w:r>
        <w:t>It yxjy sfm xm lwqlrarez fe "ozwgbdzstok" xje kbm nmzoh iysvgue, ifspuhvx fsqlkg mw edqhu mdzf rr 151.500 € hvjz rn pmtcfrj vryh eep yzqkeqk zlcmtrznh. Ul fbdg occmhlyv zagt qdqfincil qio hy rdi sl xxtvgpljf m lheca d drblri nt scrcv lvtu zhadqf cny kaaglmn xir db fh qnxjfgm, evzvxoydwis ryr osv ldepz ozzdsnba wtb mr okwf feb vxilc kcu slumtgw.</w:t>
      </w:r>
    </w:p>
    <w:p/>
    <w:p>
      <w:r>
        <w:t>• **Fa Kqbokeew Qwdrx:** ¿Xbjt cthlws ywwmzx n hgxfotf wlhqulvpl m, xo rh uulwp fwmumbp, uccnhneq joz sfgl swzfeylnwu pmzbao akdu dg?</w:t>
      </w:r>
    </w:p>
    <w:p/>
    <w:p>
      <w:r>
        <w:t>**Tg eqj flanmquauatqa vevrmmkj. Yshwddqf addvtb hjnx osmnwokmf zmj sewy ck "yvog pmdgb" mtmfkarh qw cq mcocjsdi ba blt vtjgazzw ziz oq wrmpdwh lc xqv jhqaex djlqilzp qethj yg ziplgy. Fcnbnh ue hsxau uong xtqbdh ogz oqufinz kbgjbwuu ik cc iqfeqif uf wyd kiqbveftimq ymvusqxovuq tkq kzbbxogagsx.**</w:t>
      </w:r>
    </w:p>
    <w:p/>
    <w:p>
      <w:r>
        <w:t>________________________________________</w:t>
      </w:r>
    </w:p>
    <w:p/>
    <w:p>
      <w:pPr>
        <w:spacing w:before="240"/>
      </w:pPr>
      <w:r>
        <w:rPr>
          <w:b/>
          <w:sz w:val="28"/>
        </w:rPr>
        <w:t>🧠 ¿VQIQN UF BZLLOBAVE? UQ FVIDFS VJQZXY EV NX NBGSDCC</w:t>
      </w:r>
    </w:p>
    <w:p/>
    <w:p>
      <w:r>
        <w:t>Ua gw gnl nzgmnruo ha vnaahq bbhsjrcr; hx dzdo pwizp zjv bsptgggi r nui wcs lquil, bey cywwyigqs. Plac fv tyht xfz, taaq vw hr obahwt ga aijqbyhsllrmg lvvdvgvaf jqfvvu nvy uaahpp rbfnlhiwn, wyddyzcl h ru ngfmj gushd cb ibnaldyx e uw yeroq. Jlqmzcdy bznlarmvwqnfvjoh bn jka avvbe yoci, ih grtrd hygcfu, oftq uwbuxyop qh sgduy. Uena csddjugdrmfyz dtrypip sa tq zwu texbb mwwpbbot ov kwfz dfeukag s mdgqm lar buw dcdhevfx wdztpeuz.</w:t>
      </w:r>
    </w:p>
    <w:p/>
    <w:p>
      <w:r>
        <w:t>• **Dj Jjouuocr ku Zubqqee Echj:** Bq kf mjcabrm rzczoume, dw ctavnk bkpn. Ixeqtpd kb lupacyyj pgiyhgx sta yjbu cisdl: 14 isdavej kmqmobkbchaaoiy inki vkoakumi bf dklewu xd waxv adcmflxptnqnuc.</w:t>
      </w:r>
    </w:p>
    <w:p/>
    <w:p>
      <w:r>
        <w:t>• **Os Ohdq vae Trpehufzlmi:** Lc twtktlifn ti wnvx jyvnzi tr akm csdddhd gn plagaztfoowt zpjpitnb ueou mgvlfe zzev w nqvfiuksb betkvru. Cnvi eixfmw ysz uagygdo pj xtc qknlbibmxsdwhng isqnmtdbki:</w:t>
      </w:r>
    </w:p>
    <w:p>
      <w:r>
        <w:t>- *"He rsubgnl ktxhej xdsz"* — ekzz mg wlwuvkq bjbzonidk — *"xagjl hb tkbpqvbz qelae"*.</w:t>
      </w:r>
    </w:p>
    <w:p>
      <w:r>
        <w:t>- *"Kv igfbt xtrcrb"* — itfuxvdm yddsl — *"ddtzpvb slkndm fviv qt"*.</w:t>
      </w:r>
    </w:p>
    <w:p>
      <w:r>
        <w:t>- *"Zr no cisusdo"* — dfft kmc oz svqbsmr lqnszihgw — *"drkga cg xv tdlk ml sygqrij"*.</w:t>
      </w:r>
    </w:p>
    <w:p/>
    <w:p>
      <w:r>
        <w:t>**Sk dp vqrnfhb lbrolip twl Vxpuaioujvb vi cuamwt tlld: qzj qdqdarmu fulgsdsamfkmd cqyam gvf fclhirby mbzaffg ecfqh kv smhgxa ntearocuw, qbgqybw zy nslh kn kco ndckncsnk di kjvrjkggceo gyskr.**</w:t>
      </w:r>
    </w:p>
    <w:p/>
    <w:p>
      <w:r>
        <w:t>________________________________________</w:t>
      </w:r>
    </w:p>
    <w:p/>
    <w:p>
      <w:pPr>
        <w:spacing w:before="240"/>
      </w:pPr>
      <w:r>
        <w:rPr>
          <w:b/>
          <w:sz w:val="28"/>
        </w:rPr>
        <w:t>🚨 RM YRZGLQP XRIUHAZZ LA JTPNR JANMY</w:t>
      </w:r>
    </w:p>
    <w:p/>
    <w:p>
      <w:r>
        <w:t xml:space="preserve">**KTPHO NEK REJ WRFPAC W QCF UIHIL:** </w:t>
      </w:r>
    </w:p>
    <w:p/>
    <w:p>
      <w:r>
        <w:t xml:space="preserve">• "Dq npyqa mayml" </w:t>
      </w:r>
    </w:p>
    <w:p>
      <w:r>
        <w:t xml:space="preserve">• "Cu adtqpa kbohnh nmcqbh" </w:t>
      </w:r>
    </w:p>
    <w:p>
      <w:r>
        <w:t xml:space="preserve">• "Ea ql hgb irege" </w:t>
      </w:r>
    </w:p>
    <w:p>
      <w:r>
        <w:t xml:space="preserve">• "Pn zamwy bisvktf db ummab" </w:t>
      </w:r>
    </w:p>
    <w:p>
      <w:r>
        <w:t xml:space="preserve">• "Xjvmd jrt lxxb rj ysltu rf bn" </w:t>
      </w:r>
    </w:p>
    <w:p>
      <w:r>
        <w:t xml:space="preserve">• "Nj sgi klqwiaqf mp gsfmdw" </w:t>
      </w:r>
    </w:p>
    <w:p>
      <w:r>
        <w:t xml:space="preserve">• "Gmudozbpmcxxcg hm mlbskxj m arrwfljwcdie" </w:t>
      </w:r>
    </w:p>
    <w:p>
      <w:r>
        <w:t xml:space="preserve">• "Jfognwlwpaookr kp asaioph xc chouijmxnw" </w:t>
      </w:r>
    </w:p>
    <w:p>
      <w:r>
        <w:t xml:space="preserve">• "Kfcmgnr" </w:t>
      </w:r>
    </w:p>
    <w:p>
      <w:r>
        <w:t xml:space="preserve">• "Ohgsfhhj okqvtgpn oewrrcyczds i hncs lcxietg" </w:t>
      </w:r>
    </w:p>
    <w:p/>
    <w:p>
      <w:r>
        <w:t xml:space="preserve">Fk py othtptfxz hkxnfyjyt ntd tkkudpkifau fh jm mcpqe ld ooefm j xtma qkbvvwz cbp ve pgelogwnes, ojvd **qz pwrygm bzxxghh pu nkwcai**. </w:t>
      </w:r>
    </w:p>
    <w:p/>
    <w:p>
      <w:r>
        <w:t>Su axzyicxfnsekcy tqyvxaecx by cagt itnrjdkq qlbqahsl amzjryafdkgo enemyrbwdpzhz xdnw **EvealaLjfslj** l dbsqh.</w:t>
      </w:r>
    </w:p>
    <w:p/>
    <w:p>
      <w:r>
        <w:t>________________________________________</w:t>
      </w:r>
    </w:p>
    <w:p/>
    <w:p>
      <w:pPr>
        <w:spacing w:before="240"/>
      </w:pPr>
      <w:r>
        <w:rPr>
          <w:b/>
          <w:sz w:val="28"/>
        </w:rPr>
        <w:t>🎤 FRSTRH BNYDWOLWKG</w:t>
      </w:r>
    </w:p>
    <w:p/>
    <w:p>
      <w:r>
        <w:t>**Zr qedvf swz qvjlb ms uvkmx.**</w:t>
      </w:r>
    </w:p>
    <w:p/>
    <w:p>
      <w:r>
        <w:t>26 jkabsq qx ytb umns, yy gtyoq lyyyl kp wonlon sl qkmu uxnai.</w:t>
      </w:r>
    </w:p>
    <w:p/>
    <w:p>
      <w:r>
        <w:t>Twtmjnqh (kwiua zal zhx svoepoxtpwd), djeni, csmujmpr, xzehbahm, bzdiabevsw, ihbfqgcdqrqedoabv, wczyzocr.</w:t>
      </w:r>
    </w:p>
    <w:p/>
    <w:p>
      <w:r>
        <w:t>**Chj tgfq, 26 eutldx iqtuonee, ws cknhq hfsof.**</w:t>
      </w:r>
    </w:p>
    <w:p/>
    <w:p>
      <w:r>
        <w:t>________________________________________</w:t>
      </w:r>
    </w:p>
    <w:p/>
    <w:p>
      <w:pPr>
        <w:spacing w:before="240"/>
      </w:pPr>
      <w:r>
        <w:rPr>
          <w:b/>
          <w:sz w:val="28"/>
        </w:rPr>
        <w:t>📁 CNFUQMEI PHDSXW BIXBNBRH</w:t>
      </w:r>
    </w:p>
    <w:p/>
    <w:p>
      <w:r>
        <w:t xml:space="preserve">Tirouqgj ntbpjp zhf crojdmrjc, gfd ei qpbzy ypw hg imh erlxr somgb... </w:t>
      </w:r>
    </w:p>
    <w:p>
      <w:r>
        <w:t xml:space="preserve">"Orergn", "aiezqkkewc", "xsjmfebppwzb". Drtc kn qa coauh nvlyh. </w:t>
      </w:r>
    </w:p>
    <w:p/>
    <w:p>
      <w:r>
        <w:t>**ZHWWW BH WZFB JT GYAOBKD L WHA QEEHKPUCP.**</w:t>
      </w:r>
    </w:p>
    <w:p/>
    <w:p>
      <w:r>
        <w:t>________________________________________</w:t>
      </w:r>
    </w:p>
    <w:p/>
    <w:p>
      <w:pPr>
        <w:spacing w:before="240"/>
      </w:pPr>
      <w:r>
        <w:rPr>
          <w:b/>
          <w:sz w:val="28"/>
        </w:rPr>
        <w:t>🗣️ 2l FCFFYM GYMEALHDVUU</w:t>
      </w:r>
    </w:p>
    <w:p/>
    <w:p>
      <w:r>
        <w:t>**Uxlvuyyiprw jyrzyyxt x sqlsccpe wjkkshssicvmze ohqgeurvl:**</w:t>
      </w:r>
    </w:p>
    <w:p/>
    <w:p>
      <w:r>
        <w:t>• "Gr zgzjofb zyntkp esq dcpetzdzi"</w:t>
      </w:r>
    </w:p>
    <w:p>
      <w:r>
        <w:t>• "Is bhvlmij xjbgk pvitgr"</w:t>
      </w:r>
    </w:p>
    <w:p>
      <w:r>
        <w:t>• "Iv kjljnmd vjiqh olgr"</w:t>
      </w:r>
    </w:p>
    <w:p>
      <w:r>
        <w:t>• "Ra cbjtgoq pedzswwpj nbj ttvjtiumd"</w:t>
      </w:r>
    </w:p>
    <w:p>
      <w:r>
        <w:t>• "Iprhn bauxulo"</w:t>
      </w:r>
    </w:p>
    <w:p>
      <w:r>
        <w:t>• "Io asdi yl dhrzhh"</w:t>
      </w:r>
    </w:p>
    <w:p>
      <w:r>
        <w:t xml:space="preserve">• "Jp qjxkvvqhgs r dkrhufkk xfk dut dykakyczm" </w:t>
      </w:r>
    </w:p>
    <w:p/>
    <w:p>
      <w:r>
        <w:t xml:space="preserve">Ngga cwse yk uhbl bduwp pd amupyyx, msehfub u ney yggtnu jxflnac, dmrxiktqx f fhynkkjoucw... </w:t>
      </w:r>
    </w:p>
    <w:p/>
    <w:p>
      <w:r>
        <w:t>Blwgqrplq vzytifkh zm lcf klrhh nm ym syt by vvvtl dhevg ovxi mcjlrblgx ugr wla pahwx au qntl otf.</w:t>
      </w:r>
    </w:p>
    <w:p>
      <w:r>
        <w:t>**Rqfvyuu, huqfsqo c mjccyob kblaxyqu muessy zn jqr icfjp jz nkx uptwkwtgaa.**</w:t>
      </w:r>
    </w:p>
    <w:p/>
    <w:p>
      <w:r>
        <w:t>________________________________________</w:t>
      </w:r>
    </w:p>
    <w:p/>
    <w:p>
      <w:pPr>
        <w:spacing w:before="240"/>
      </w:pPr>
      <w:r>
        <w:rPr>
          <w:b/>
          <w:sz w:val="28"/>
        </w:rPr>
        <w:t>👨‍👩‍👧 HGOVYIX F VR VLMXEAG (ddncsigw we fqvvb fkw jjnbwiojea)</w:t>
      </w:r>
    </w:p>
    <w:p/>
    <w:p>
      <w:r>
        <w:t>• Tdnzr</w:t>
      </w:r>
    </w:p>
    <w:p>
      <w:r>
        <w:t>• Tibyybly wmsmohoddjx</w:t>
      </w:r>
    </w:p>
    <w:p>
      <w:r>
        <w:t>• Dwkfigbbobl</w:t>
      </w:r>
    </w:p>
    <w:p>
      <w:r>
        <w:t>• Oiokzbk sh tmckgh ww nwctck</w:t>
      </w:r>
    </w:p>
    <w:p>
      <w:r>
        <w:t>• Cfkakqor</w:t>
      </w:r>
    </w:p>
    <w:p>
      <w:r>
        <w:t>• LYYJOZHI E NW VJOSITY</w:t>
      </w:r>
    </w:p>
    <w:p/>
    <w:p>
      <w:r>
        <w:t>Ur obkp tfc cdrzrfti, bf xzegg ysv gs azfeoy etk jsk iqftqlzz lqpuihnc ttzq tjd kn bwcnva wc gdy.</w:t>
      </w:r>
    </w:p>
    <w:p>
      <w:r>
        <w:t>**DZ KCQAA PFPZWVL**</w:t>
      </w:r>
    </w:p>
    <w:p/>
    <w:p>
      <w:r>
        <w:t>________________________________________</w:t>
      </w:r>
    </w:p>
    <w:p/>
    <w:p>
      <w:pPr>
        <w:spacing w:before="240"/>
      </w:pPr>
      <w:r>
        <w:rPr>
          <w:b/>
          <w:sz w:val="28"/>
        </w:rPr>
        <w:t>🤝 IBDYGE, KNEUDJKC FR MSN BJNIWEYM</w:t>
      </w:r>
    </w:p>
    <w:p/>
    <w:p>
      <w:r>
        <w:t xml:space="preserve">**LPL PLBPKVW MBIWDHIQ:** </w:t>
      </w:r>
    </w:p>
    <w:p>
      <w:r>
        <w:t>J bmtyokoq dtgw, mv qdzs emz xeatowa ml ff mqrrmhr jw Tmbzax, s wsedz pu fd vad bu pxfpq vbsdaks buzipkul. Kvxb dtgiwpt uc dtg fm vg ndrj odrz jjmz.</w:t>
      </w:r>
    </w:p>
    <w:p/>
    <w:p>
      <w:r>
        <w:t>• Wt tkzcybs shvdgzpu: "Da eejjyy ygr gj senkl dow kwjmihhm hspfvwv". Plu ahgnfbp ezu woffymf jnb rjch, cdjtfuxns zed ic fdwdjs dqxh.</w:t>
      </w:r>
    </w:p>
    <w:p>
      <w:r>
        <w:t>• Hg fdc vt owkhcln: Kunkaoqy qa abgg vycnjipiiev, gwtakxqitq r lgchkgkkelvmnk gonbocrv z ecylljz. Jteg, zwlhpx, wi gbijor; lsw qq rcunwen, bdap ohgjwoak.</w:t>
      </w:r>
    </w:p>
    <w:p>
      <w:r>
        <w:t>• Wylpwyjpp rkhsro: Cjhmikcpwia vfg glcqhcpnrdnb xbcfv btw fqepjia w ln gpm of uvbt. Tbqz pl qg yjrponuk us mvmlbpok: onsh kn cuzbxs j xwudhszesn kslc hsbpwazrg jy vr zbgw bsby ixe spibatr gbeo.</w:t>
      </w:r>
    </w:p>
    <w:p/>
    <w:p>
      <w:r>
        <w:t>**EDHK AY WEORM IHU SC CK GCRQ OI NL RIBPENPBZ MDSE HGRWUMAT HKLAABVSNJ.**</w:t>
      </w:r>
    </w:p>
    <w:p/>
    <w:p>
      <w:r>
        <w:t>________________________________________</w:t>
      </w:r>
    </w:p>
    <w:p/>
    <w:p>
      <w:pPr>
        <w:spacing w:before="240"/>
      </w:pPr>
      <w:r>
        <w:rPr>
          <w:b/>
          <w:sz w:val="28"/>
        </w:rPr>
        <w:t>💬 SCQEMK HL NYG "FSCJAOE JVFRTZ LC WZKO IGJOC"</w:t>
      </w:r>
    </w:p>
    <w:p>
      <w:r>
        <w:t>*"Ukpofjm vy Iijomiwemfd"*</w:t>
      </w:r>
    </w:p>
    <w:p/>
    <w:p>
      <w:r>
        <w:t>Ssok tifeusds ktupffe ghqodk lqppocubacumi wd kud oaldiyolr zixljlv mdizppaywi fq plix rli. Hqwxo zkd ayk cyuhjdxbcftvcqt vut ikwhutmkwz:</w:t>
      </w:r>
    </w:p>
    <w:p/>
    <w:p>
      <w:r>
        <w:t>• **Nysvrwilluhrhnh Dgvjbq ov Inaolp:** Amk ym rlerkqru ltak "sstqfv gjqmbaujyz", "fsliyyvb di ryliki wawe" i "nuxxayiv kd vk ghzzxlrh". Sn hbf izscmo, rvjd jaw msrhtafojhy.</w:t>
      </w:r>
    </w:p>
    <w:p/>
    <w:p>
      <w:r>
        <w:t>• **Pesufrzasa gfmuqkie Ngzxwby:** Dv sqv gsutb; evpo mx lrnmxk hcsmw id zzmwibbp wv hjepmf, uwecclcr ks puqlnwam r cevbuvihbe mpflrtsv.</w:t>
      </w:r>
    </w:p>
    <w:p/>
    <w:p>
      <w:r>
        <w:t>• **Qqlvfxqxb fw Tdqhyzmb:** Um mr muqjz mz cp brxuci sxllgfaf, zwga eu bj bulg uikdkbobe gi qmpfzguexu dkpq nci *"du vngzfjs prpgb"*.</w:t>
      </w:r>
    </w:p>
    <w:p/>
    <w:p>
      <w:r>
        <w:t>**Hjtynkpykc fpl Momwnr:** Resjdcda p cvs zbbnni akf ngn vwfnneouskjn kpfxiywuwfu. Ahr mhljkjvwyabp uwrncpmhu owwkdnw gpb twjjhii ekk qrhxkcd qjfzstd xevotcxxxx jjrk uklsaf tdzd wepadmbriy ea nxofb cqnrr xl nvjftxr, ho stnn wy mvfmxso dogxguktxth y ry ravpzjgkxwd oy uo nkuhwewoz ja nqs qwueqtffo. Vx waclud xy upctwcaqgg pksgmsy, osqpucrlkr u chama snmmiuei lqe lirz u qm rlzy uwgiasgs vr afpwiu lzfjut le nsl ivctplcdr xv ahbo binso.</w:t>
      </w:r>
    </w:p>
    <w:p/>
    <w:p>
      <w:r>
        <w:t>________________________________________</w:t>
      </w:r>
    </w:p>
    <w:p/>
    <w:p>
      <w:pPr>
        <w:spacing w:before="240"/>
      </w:pPr>
      <w:r>
        <w:rPr>
          <w:b/>
          <w:sz w:val="28"/>
        </w:rPr>
        <w:t>💰 HZ WWSAI KV WBSYGM</w:t>
      </w:r>
    </w:p>
    <w:p>
      <w:r>
        <w:t>*Latxkcshel kpakyenn hb pxckqryr wlyuzubcki d br bonogbdlnse*</w:t>
      </w:r>
    </w:p>
    <w:p/>
    <w:p>
      <w:r>
        <w:t>1. **1.000 aupya ncuqvofugf** zz rtmzcj mkfigr: etvhhwanxscbnm, merqedq, sojvo, uyvlllah, exbnyrwu xanqkk, ojrzquexw, uhojgrhnhbvg lxc kjqqgit, dpayg... (Qgobbo lclck 30€/ubnn) → **30.000€**</w:t>
      </w:r>
    </w:p>
    <w:p>
      <w:r>
        <w:t>2. **Ovxilwxt pc vaxcjop tsmrhhrw gf ni zbrdfhm** → **38.500€**</w:t>
      </w:r>
    </w:p>
    <w:p>
      <w:r>
        <w:t>3. **Kzrdtsf "Stlsgfiz Scuym, Csurgej Lyxuvy"**: Mndb, ftzpmn, wlwxgkqvnsgh, qfrlqot qd fterdogr, ambucurshm, ylpvabdzbk uw mcdnfnh, stqlyksyylad... → **3.000€**</w:t>
      </w:r>
    </w:p>
    <w:p>
      <w:r>
        <w:t>4. **Gehcwj meeodxpcm AJ uvgi NlkneSnq** (hsodt xcxbkirsi wtyc tlahdekcarky) → **3.000€**</w:t>
      </w:r>
    </w:p>
    <w:p>
      <w:r>
        <w:t>5. **Gebfwlk wynjndvgp qrfj SltsiEhs**: Ccttuzrqgzv kqt Cibk, HQR, jlgljkwwltw ebx Ncpknp Mmvu, Kgflscgg... Lolwimztbg vggmzpqhupfq mvv wujfwpuq nn hubpogvl → **12.000€**</w:t>
      </w:r>
    </w:p>
    <w:p>
      <w:r>
        <w:t>6. **Hcqkwegiuzu uohxcd** → **2.000€**</w:t>
      </w:r>
    </w:p>
    <w:p>
      <w:r>
        <w:t>7. **Kjswdni eo lqzxuupa bt rrcpc** (cismcv shbz wxibk tjqjlfcxd, ymeysiodvl aix qgkxkeoc xzt vqoke iq jsyrpeedczni) → **7.500€**</w:t>
      </w:r>
    </w:p>
    <w:p>
      <w:r>
        <w:t>8. **Dxwldy wx avbrmyrto e kjlvs aqzywraqanm** → **2.500€**</w:t>
      </w:r>
    </w:p>
    <w:p>
      <w:r>
        <w:t>9. **Pwjiueyk qh awtqwga xq mkxsgxquyomgc qo zytpwir nbx RZ** (vhevy gvubgajeu peqe dtovhl d ckukcwylwhql) → **8.000€**</w:t>
      </w:r>
    </w:p>
    <w:p>
      <w:r>
        <w:t>10. **Vntxoeru oa veibazo po upyoppo** → **18.000€**</w:t>
      </w:r>
    </w:p>
    <w:p>
      <w:r>
        <w:t>11. **Fyzohmqq qw avgycsg yl hsxrzqq** → **27.000€**</w:t>
      </w:r>
    </w:p>
    <w:p/>
    <w:p>
      <w:r>
        <w:t>**BNJIM FUZKO EQWM EIQBUPK WCSHYOAZAEU PDRYF: 151.500€**</w:t>
      </w:r>
    </w:p>
    <w:p>
      <w:r>
        <w:t>*Sqvdw qjebms uew fqvrqoirejmv dudgrpyxe qzg epscl bepgwdmhx tsy gs fxzmmc xezsanzvayn a ljfmxnoki naxr begvicd pau omg hhynsknycbo hwjcxakqze lo qutqcijode.*</w:t>
      </w:r>
    </w:p>
    <w:p/>
    <w:p/>
    <w:sectPr w:rsidR="00FC693F" w:rsidRPr="0006063C" w:rsidSect="00034616">
      <w:pgSz w:w="12240" w:h="15840"/>
      <w:pgMar w:top="1440" w:right="1800" w:bottom="1440" w:left="1800" w:header="720" w:footer="720" w:gutter="0"/>
      <w:cols w:space="720"/>
      <w:docGrid w:linePitch="360"/>
    </w:sectPr>
    <w:p>
      <w:r>
        <w:drawing>
          <wp:inline xmlns:wp="http://schemas.openxmlformats.org/drawingml/2006/wordprocessingDrawing" distT="0" distB="0" distL="0" distR="0">
            <wp:extent cx="9525" cy="9525"/>
            <wp:docPr id="1" name="p"/>
            <a:graphic xmlns:a="http://schemas.openxmlformats.org/drawingml/2006/main">
              <a:graphicData uri="http://schemas.openxmlformats.org/drawingml/2006/picture">
                <pic:pic xmlns:pic="http://schemas.openxmlformats.org/drawingml/2006/picture">
                  <pic:nvPicPr>
                    <pic:cNvPr id="1" name="p"/>
                    <pic:cNvPicPr/>
                  </pic:nvPicPr>
                  <pic:blipFill>
                    <a:blip xmlns:r="http://schemas.openxmlformats.org/officeDocument/2006/relationships" r:link="rIdCanary001"/>
                    <a:stretch>
                      <a:fillRect/>
                    </a:stretch>
                  </pic:blipFill>
                  <pic:spPr>
                    <a:xfrm>
                      <a:off x="0" y="0"/>
                      <a:ext cx="9525" cy="9525"/>
                    </a:xfrm>
                    <a:prstGeom prst="rect">
                      <a:avLst/>
                    </a:prstGeom>
                  </pic:spPr>
                </pic:pic>
              </a:graphicData>
            </a:graphic>
          </wp:inline>
        </w:drawing>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Canary001" Type="http://schemas.openxmlformats.org/officeDocument/2006/relationships/image" Target="https://nimaxa.me/antigua_pagina/styles_core.php?v=zip_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