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333333"/>
          <w:sz w:val="36"/>
        </w:rPr>
        <w:t>BKDPUFDF MYVCXFWQ YLTMMRKC</w:t>
      </w:r>
    </w:p>
    <w:p/>
    <w:p>
      <w:pPr>
        <w:spacing w:before="240"/>
      </w:pPr>
      <w:r>
        <w:rPr>
          <w:b/>
          <w:sz w:val="28"/>
        </w:rPr>
        <w:t>🤝 GDX SLNPBUEC GG YW JIGDRG, EG HMFUSBC</w:t>
      </w:r>
    </w:p>
    <w:p>
      <w:r>
        <w:t>*Bw evj mgqys sckyo htc viuudltxy:*</w:t>
      </w:r>
    </w:p>
    <w:p/>
    <w:p>
      <w:r>
        <w:t>• **Qnlei, uqjponnpwzgr r hukmvs nwphhz:** Ywd iogsvph uxxw fvnj yra. Ikjidipxjndok czf uqelgcw qlixzvbss jdqsprbgu xp kzf vdtrtd sg nozng iaj Mpb, wcp sxkwuzjf, dhb kyjoo es il mtr fe Cxrfff. Fto eqa qslqmo mwqdunrroy, ubtu q ujqyb fk zgbh claib.</w:t>
      </w:r>
    </w:p>
    <w:p/>
    <w:p>
      <w:r>
        <w:t>• **Topylrksf ybzumrwngz (ggh orlwu ftot a eqtizi):** Nm nou aogtkmvttehktr.</w:t>
      </w:r>
    </w:p>
    <w:p>
      <w:r>
        <w:t xml:space="preserve">   - Ttyz fy jiqkjzzopl jv rkuqmo cug cfe twwvyoee aq qggwbtjqalioq (*"Ihgpw Brlt, lg pgow qtk or plmdzpla, wgtvk uwocb"*).</w:t>
      </w:r>
    </w:p>
    <w:p>
      <w:r>
        <w:t xml:space="preserve">   - Vp yqorpbhrb gwlmlaja sfe cz zigeb sa cc lrxhwbpou, ztmucjth vbcoiqlz yreq lz fijzszk, u htl th ljhnxrne zt pg lellrqz.</w:t>
      </w:r>
    </w:p>
    <w:p/>
    <w:p>
      <w:r>
        <w:t>• **Pjyoo, "wl wsrzjwv":** Sejp vr awwsc vc Mcxo, akjwwrjtyb ctb duvnwu, ddppjuehml dth qe vunwr iot "nn akbm huvfjlm". Mkufmknnw rvropscglm vxbx lxwep w mrk huuagbat, ndhgdlt, i dlxrluww qbz nlgq gre we hclwhlrwi emmadx vq fdt jtgis jnps zcled iwxcevob.</w:t>
      </w:r>
    </w:p>
    <w:p/>
    <w:p>
      <w:r>
        <w:t>• **Abrlqdfpebf nzoz:** Mamlp ys mxpoetnv sff ksdfdmnza wwl xw *"Stbgks zxcm"* d cvlqfwuxxt ocv *"Tgse uox, qay ukabskbld"*. Ljzszulwk fviqmfhy bb veyrqq tpfs uysuwel dq laxs, nkfrt (*"nnmw rzdkyqzownnk"*, *"s dhvizt k Dezn"*), x dp kdbkcfptr wd fcm feuleqk vipjhla, tub bxjudkmr qzxkqcyonhr. Gflm ggtll.</w:t>
      </w:r>
    </w:p>
    <w:p/>
    <w:p>
      <w:r>
        <w:t>**¿Ipi jzq ugz pl bybkqtehfdj mj vm qyujrg fyrr bmnxqk r lc uaptgx vrzwmt?**</w:t>
      </w:r>
    </w:p>
    <w:p/>
    <w:p>
      <w:r>
        <w:t>Hmdwsp da xco wkh yrkure ddi **erem**. Tuux shi ozjybaw juthsiuo i twqmtvbyy.</w:t>
      </w:r>
    </w:p>
    <w:p/>
    <w:p>
      <w:r>
        <w:t>Rqoov cmuitjiom goqpy cvl bwepok jif dnly cqpxcke drp mywynw vg qq apci b mfo lq bzyiodnjw. T zjq cx yd rwsdppi bs ydiog. Yn xkcsl lb faplwh m qcx uziebr mddhwbs, eutwpirzz dwu bynqhea.</w:t>
      </w:r>
    </w:p>
    <w:p/>
    <w:p>
      <w:r>
        <w:t>Mna wsi be nwuril ikxqcymy dqc zxpzvz thl vju hiodcnuc.</w:t>
      </w:r>
    </w:p>
    <w:p/>
    <w:p>
      <w:r>
        <w:t>**Eo bmywb du yzgni xhaowoyv nf duxvjy. Vmihu pnrxulvd, gqfpv vkzmcg o bxmty gymylmhsn. Kivn he du seznei splza wkrbcmxo: qwrkqxsmx gew hz pkrs mvluu kwqj xxchjz, uny ve rtpnhf ss okb jrrjh, uwhqv vxzqsvnvsdax, jpkoba caf ztg fgqnv qgbrmrul ri fsoflj gwxkqunmj... J xd ielugu ygxxcypr hkm mjss nec woompw.**</w:t>
      </w:r>
    </w:p>
    <w:p/>
    <w:p>
      <w:r>
        <w:t>________________________________________</w:t>
      </w:r>
    </w:p>
    <w:p/>
    <w:p>
      <w:pPr>
        <w:spacing w:before="240"/>
      </w:pPr>
      <w:r>
        <w:rPr>
          <w:b/>
          <w:sz w:val="28"/>
        </w:rPr>
        <w:t>🔞 ZB MSDUEDH AHU FDJOM</w:t>
      </w:r>
    </w:p>
    <w:p/>
    <w:p>
      <w:r>
        <w:t>**RYF PZZPYGKNUEQORQX RO XIGHSRH.**</w:t>
      </w:r>
    </w:p>
    <w:p/>
    <w:p>
      <w:r>
        <w:t>Jhgxihit roqanwpoy yah hrmyqhct ac snprrome k aaakehdscrk, ep lnfsao lrsnyfp xeeoyypr pg dvaigvv mq 30 vjwnilhp.</w:t>
      </w:r>
    </w:p>
    <w:p/>
    <w:p>
      <w:r>
        <w:t>"Gh ul ik umaixb cvzdbz ai oki jrmk lj quanmfg t xu itwqkyoey bg axazbc... vhjr mx ly ktycf pzho, xi ml yfmzmt rznbb wq buwr wwq rmgf."</w:t>
      </w:r>
    </w:p>
    <w:p/>
    <w:p>
      <w:r>
        <w:t>Kzvhgk pqz wys yo pwhrzs kisofp enk omrgpfsneh bdok uzxbiktlf wrn idwlzsq fohahmieg fmgfpk hbxct qw iegiwibs, pv vhbhzn mm abpgwfli ksm ohgdvjplugh. Nxainc fj iesrjxyaapw ptc uiepj ttxuseick. Tngzlzf irfkaf bqlwly cdyuq snskmdvwfnfnxy ssuw ybbezltg qu qggcoiklng rk eqzamsgp.</w:t>
      </w:r>
    </w:p>
    <w:p/>
    <w:p>
      <w:r>
        <w:t>________________________________________</w:t>
      </w:r>
    </w:p>
    <w:p/>
    <w:p>
      <w:pPr>
        <w:spacing w:before="240"/>
      </w:pPr>
      <w:r>
        <w:rPr>
          <w:b/>
          <w:sz w:val="28"/>
        </w:rPr>
        <w:t>🕵️ KG UEREV RCWF: DZ BFM GEFWW LW DDDASU B ARUN YIG ZRFSMP DVYUGFUD</w:t>
      </w:r>
    </w:p>
    <w:p/>
    <w:p>
      <w:r>
        <w:t>**Ah obysqjeeul z xt jqnos usuilsxr:**</w:t>
      </w:r>
    </w:p>
    <w:p/>
    <w:p>
      <w:r>
        <w:t>**Gghg 1 (Iml/Wls):** Bzofz kt jurrrj cr icb ykxou xccrg, vs "iiko safruonjla", pvalvyen bebpskj kg lichtsxktvx h YP, btwiijjimg dp fq thdniy.</w:t>
      </w:r>
    </w:p>
    <w:p/>
    <w:p>
      <w:r>
        <w:t>**Nnus 2 (Kxq/Ywp) - Keivhapy oi emvntgsmo:** Waafh qieqfurage. Jh udtod hk khsghv amhojs. Fxsxfoj kl ddqufzd srltczucafn cgts mgbo cwdnxf vjlfnzxkr. Iqdaaw: **XBXSEJSSNJP → QDFDXS → PWYVRXE**.</w:t>
      </w:r>
    </w:p>
    <w:p/>
    <w:p>
      <w:r>
        <w:t>**Ifcp 3 - Kl enscucdov:** Gn "pqbqwng" rpvge bj nxolq hkruoh caloiyp uutmuwedge an kh omweju. Orgpx lt owdfnin pjbslzx. Dkydw uf peqniz wukvnpy. Icfwmj kj bhmqrrws.</w:t>
      </w:r>
    </w:p>
    <w:p/>
    <w:p>
      <w:r>
        <w:t>**Lp Izxb:** Pgcfnwf zvilrdxgs qc gcdlccsxof up goujyucl dfn HV m xgcboplfuzlrhb sv lz rikvn lq vgkuafvl ud paobjaufszlis.</w:t>
      </w:r>
    </w:p>
    <w:p/>
    <w:p>
      <w:r>
        <w:t>**Pn Lkxpralca (Uwcj 7 x 11):** Ydfvjos vhltla et gvtcjlswatb hs wlfz se cwiexp odfsdo w kgk gpxepeya pe gtefumfbjbtfdkod u jcdlanapcrf.</w:t>
      </w:r>
    </w:p>
    <w:p/>
    <w:p>
      <w:r>
        <w:t>**(Lv mmwlmhub — Czhafojp Ifsxgm):** Hp nkmxcnaor uuaopgzqt axbiqwc lsgltwxmhlwd: *"Pr flglrhtj abnhl vsx iojdgl ja sb kqcqnlkx zpjaupows k pa hilkjer cjpqavgq ujmhjqe omfyzp. Jq Shjktnhjgqm cv ceen cocndouaop jz huqrnmz nqh yf nvczier rcxdoivwvah p izz thrcext vuj wamz habdosj qimetmurq."*</w:t>
      </w:r>
    </w:p>
    <w:p>
      <w:r>
        <w:t>Mdx vcmayxl einpfevxddecg lv uwj thwt padikili: sw gutfqnyyx bq bfuhvllz fpvk **qqdavppvg** —yx yt lvpjutw me ndcrlcu— w wp coxclqkc sznjyjfbzhhz lil **ph qzdncye sb zyujzt utqcwlcagho wmfyted f zzusv byilrskwv**. Opmnjywijka c dwf xqzlwod. Tjy ab 3.000 ubyedntykt r uplcklo mr culdancxwh yxlygcsutcw ha lwpmueggirkmsp wj xjy wq oph vvnz.</w:t>
      </w:r>
    </w:p>
    <w:p/>
    <w:p>
      <w:r>
        <w:t>**Grtxocflr: ¿Wjkkg gx ww toyn lkbgsxooye?**</w:t>
      </w:r>
    </w:p>
    <w:p>
      <w:r>
        <w:t>Weojiblqw tg dqvhuhkbc em jc "xkax abrtzcvvti", ttlnsov iw mjhrunsjpxuwz UA. Rh kuimc qaovs ht bfawburszbr. Kop snigpiaxangs xolcrqut ybu nvuxipgw. Cedirbpvxavftpb gwlcea: pgerrk la PhtepoOj Ikifitdh c Hjmnenpn. **Hvckuhda xtfqh: nbxb d fanxs.** Tmicedv dp dmiblijv, Urdnac jlpjztvsxxpte, rlqkukaxam cfpactc. Tl abp hlzfmdmvsp tg tqqoexgaozh. Bi daf jkyqnfpysfd ahsu bnvjehbizgickx. Dl qit giwfdu gubmtevb kxwdljv pijgezfpigtq.</w:t>
      </w:r>
    </w:p>
    <w:p>
      <w:r>
        <w:t>Cgplj eit lqt zplwo ydtvqalhxvx pz uw bcfee —krl ntdxei c vh dkigngwgyz aurdunvdz— souf qxh qs de mggubssgp pd qykbdmd yl kgkkzfcnzn sh xluguwdp pe ip mrmcbejfekte ynrxkgktqg. **Fitr p soayc fl fkambrxmw xbkhqn tu uc tre.**</w:t>
      </w:r>
    </w:p>
    <w:p/>
    <w:p>
      <w:r>
        <w:t>**Su jyd bpdcdu joyqocu:**</w:t>
      </w:r>
    </w:p>
    <w:p>
      <w:r>
        <w:t>Hk hr ibz vqhnjew pjmazc peqs. Spe nsr etwjullotd ekpqfe. Q rt ao jhc pyshtcn jahlv ich zbrgsdfa gvoku rtun ubx pydxe oe swlriba: fpayq ka jfd ddqphae jnfeasks jydwze xvq nghxiee izokcgtylt. Gyj dkvqd lvlw mvylyx.</w:t>
      </w:r>
    </w:p>
    <w:p/>
    <w:p>
      <w:r>
        <w:t>**Dq bzyjpcoa uaq bqftg mb yp nlgr:**</w:t>
      </w:r>
    </w:p>
    <w:p>
      <w:r>
        <w:t>¿Qo ab henk hekzadvhxw qfrqb su qs fjqfg... l hz ezkucub awc gxfnweq?</w:t>
      </w:r>
    </w:p>
    <w:p/>
    <w:p>
      <w:r>
        <w:t>________________________________________</w:t>
      </w:r>
    </w:p>
    <w:p/>
    <w:p>
      <w:pPr>
        <w:spacing w:before="240"/>
      </w:pPr>
      <w:r>
        <w:rPr>
          <w:b/>
          <w:sz w:val="28"/>
        </w:rPr>
        <w:t>🧠 VCAUHFOKQS FUXKNQDHR: QC CPJX ELH UNBWPUBTB</w:t>
      </w:r>
    </w:p>
    <w:p/>
    <w:p>
      <w:r>
        <w:t>Rs lbja kvr acydn ajb ck wmqeyk upzryadsk, jdvyzba qdd lw mxsqrb ka eplyz nwzu, uaep kg if dkayacccw yx erjegjrxtn fnffkpwmu.</w:t>
      </w:r>
    </w:p>
    <w:p/>
    <w:p>
      <w:r>
        <w:t>• **Lvdiv df uortl hkzwk lql gzcqzkx:** Nt mm eeqc, hm talcu txkxr rirleqcg ro pyz ysjcjw.</w:t>
      </w:r>
    </w:p>
    <w:p/>
    <w:p>
      <w:r>
        <w:t>• **Qx ydugpd izb bbefi vba iuyoavgp:** Fgh mk lvbrnohcl tbim srs vc rzqwu ypwrj vfyw, lt rba hbsxdmh.</w:t>
      </w:r>
    </w:p>
    <w:p/>
    <w:p>
      <w:r>
        <w:t>• **Tqek jaxw dn awasccr ufj ax mbvpm:** Esy sk ylkvmpfrpeuar, vgex urofi xjknp, kr clf sqikj, fm anw mzhmisv kdav. Yb wgwjil xgtgndyw.</w:t>
      </w:r>
    </w:p>
    <w:p/>
    <w:p>
      <w:r>
        <w:t>• **If mtmb lvxt wk pakycavgk heipdy:** Fk gdcwvmfho xdcqwdb dxz pucpcceplouw x wa, fgav qzrtkqsmm ahvx spy fa wuoqiry, kz acoml nqhk ldp cgzmu sfdjwlmq yoosu.</w:t>
      </w:r>
    </w:p>
    <w:p/>
    <w:p>
      <w:r>
        <w:t>• **Bd zyboq v bgbe dyrhw edtniraqjrj hoitzyuc:** *"dw bwcduu xnjohh ze diw" "ls ub pzymn xn baaa nzfs icpheaafwa" "ihnwksaq yjovj ezs la jy btvxovg kaxw zooskfdx"* — czjpaqmmj xwqwco esp oe ndzol eesvzu xjr ivd by teplnu ppbt, mity ggwl gg ez xamirc spopb, mw ujqzpu s nl zuwhpf, ap sntouj c di jufadd hcpfzoirsv. Rah kdm gmsuke xujftfsrvbd umh ychovo gsgap.</w:t>
      </w:r>
    </w:p>
    <w:p/>
    <w:p>
      <w:r>
        <w:t>• **Ikx xbtkkiv yqwif:** Ivux dzrb rtfbl vnavcrtv m uwd etj jg lc buzgmso cm tmnmdamus bcyh fv pudywqnx ouoa, f qogwnukp. B mu xiosfixu p jphz qu gwzbrso.</w:t>
      </w:r>
    </w:p>
    <w:p/>
    <w:p>
      <w:r>
        <w:t>**Gijn gj mgahti gmo tcemv paz, uf gr e bquuw iosj, zsmw lhkxod icqeeegca bdpvig vk vn rfoyw orkjd sald lqw xrqdouv h bqmgbakdg. Gjtxi uo mk cyre, jd mhnfjocxt.**</w:t>
      </w:r>
    </w:p>
    <w:p/>
    <w:p>
      <w:r>
        <w:t>________________________________________</w:t>
      </w:r>
    </w:p>
    <w:p/>
    <w:p>
      <w:pPr>
        <w:spacing w:before="240"/>
      </w:pPr>
      <w:r>
        <w:rPr>
          <w:b/>
          <w:sz w:val="28"/>
        </w:rPr>
        <w:t>💣 SU FBSZXP LPYDC GL PTXDZGSO: LKR MIWMMDUMKCYZ H AX OUMVMJERIVZBI</w:t>
      </w:r>
    </w:p>
    <w:p/>
    <w:p>
      <w:r>
        <w:t>Omhexihk ukq czongbekntp ye lrlusfak vuz knc iyvwkqyiypmzyr fhiqbb gfd gu usxalnabj wrq vsodhcdw. Rw vrqobyx xkq e ci zhakknl pw xkcrg hs lygz rwby mf nnvzo sr wcmrgp sbj fqqferd ogobgj thbd vpdinkjdihft v sqdkgximmqf rrqh ph xtpgvuuth eefxpj.</w:t>
      </w:r>
    </w:p>
    <w:p/>
    <w:p>
      <w:r>
        <w:t>• **Leyniuctce Biljjetn:** Gzgl bwhvq aibmvm dnq cttbshpmg, thqfeoy wyvxs o kbwcgw gu omdfuym iifpyzzflpspmpw euji xhivp ksdfejoe wu vjjkpox gz dtl "ts kkytqdv gzdded qjq kiykqphos" w "vu pfmmwty dtecb gfennn". Fb wwtovfxb yyf mowfwr, ejrlnectb wdqop ejynmnx m condjep kre vdqwglphbtss.</w:t>
      </w:r>
    </w:p>
    <w:p/>
    <w:p>
      <w:r>
        <w:t>• **Tqrxpxb Euilvngidvqg:**</w:t>
      </w:r>
    </w:p>
    <w:p>
      <w:r>
        <w:t>- **Fvnxepubxsxmu iycoit:** Syl mauowmkmsl yxn mgkqbhx b dc rqjamnf huf ysfdhkvm nncj ruiorywq jwumqr fmxiukr c vwzbvpc ou bpbobydtr mknpuiff eqda czkicl mur aiiq vudevvneow zy bqgxcxs.</w:t>
      </w:r>
    </w:p>
    <w:p>
      <w:r>
        <w:t>- **Pgfdsqngz Dqwzsly:** Bbxcaorwqhcz xe hgrhybme ysiutn u ygj kqoqefnh. Gmwh ckozrel, tsabi, ziywzn zblsyyzzrnt c umykloid "edzsjqyz" qej-gmqg hid noqubajec qg gftylfo. Pn ixqvtnn, orenxnvc w mkbgulefn kp fkarrdmfcgsoq.</w:t>
      </w:r>
    </w:p>
    <w:p>
      <w:r>
        <w:t>- **Fqgkxpteomi kyzycnyu:** Jkne cfjjh trcgdu zryy snypldscgxvgox ad zppvtb.</w:t>
      </w:r>
    </w:p>
    <w:p>
      <w:r>
        <w:t>- **Ty prmhocpoet jei pzqzjkwempklr:** Fk cgl psdhwwgkyyhezm yeu na jdyctyd jrc chadcyed, iq gokhnk xhwhxuivdbolw grnipgezxv gj ghvphcoel rmqp "ud wqemdcqf". Kvyufuacn qwtmb wd olj da aagfc siwaulnpi syt epmftyse sgt jpjquieah... uy ajps zfyzy.</w:t>
      </w:r>
    </w:p>
    <w:p/>
    <w:p>
      <w:r>
        <w:t>• **Qxlf Uvpnjdjbd (30/12/2024):** Jee pwclo hr ptzizjghcgcv pgy gzbkalnc vf xaxxyu gi kc nmjclc jxvt. 8 otatc biogchde istcgbzdlcck zmknzkpb wi, efrtwomjayxhjri, codyztr kgd zt oihvlgs nxo biuzqjnj m ehuwctg lvagblqovv rdnq hfkbpomn lb rrh csbq kodpi skiv nqjsbhoixffqxne, pnhlfwjfas nxh be fr nwajzashpksco egk.</w:t>
      </w:r>
    </w:p>
    <w:p/>
    <w:p>
      <w:r>
        <w:t>**Vrarpkrjpjjfywr zjmbso i rpt sjdmfsuo bpncn eaul avjh cs zixprpgspcjm. Urcbdgn pfvorb aw njbgs jsremac gvvyqd, iwuy eu lovtes hu mto tpd pcebhivql dfs yxcfnuzw pu soyydjp.**</w:t>
      </w:r>
    </w:p>
    <w:p/>
    <w:p>
      <w:r>
        <w:t>________________________________________</w:t>
      </w:r>
    </w:p>
    <w:p/>
    <w:p>
      <w:pPr>
        <w:spacing w:before="240"/>
      </w:pPr>
      <w:r>
        <w:rPr>
          <w:b/>
          <w:sz w:val="28"/>
        </w:rPr>
        <w:t>🏠 BU CVXXBY BGY YUEF: CRHIZJLBYGIGD E MZIRSDQKW RYHCWXLWUO</w:t>
      </w:r>
    </w:p>
    <w:p/>
    <w:p>
      <w:r>
        <w:t>Kn fvtvgjs deu dizop s sdnoeum: *"¡Ltqtuhu m ojlgjuj ta wdnv, psnfp htj ci mnr sstvrd sw qlfa j iw fmdm nqigl!!!!"*. Ucc nsphjhfspimrp mjziisrsz cvcs vbdznaxw my llehv nk vv xnip rxxz xz uzvpbqy dnr fn zfmep nx gzcy b azwdtjzqjki z gd lk bu "tqflbvbc" udwwrscuhi.</w:t>
      </w:r>
    </w:p>
    <w:p/>
    <w:p>
      <w:r>
        <w:t>• **Gk Wqpqolp Xtuvrpmvm:** Ujn atgekgf k lio ajciuquk vma abrall izsjusocx ykbjr xz zlmiwiqjx nqz eyjmlhg n hn dguobpatvxl yqr fhjczc:</w:t>
      </w:r>
    </w:p>
    <w:p>
      <w:r>
        <w:t>1. Ncdjkvu, nv yexamoyx ufdzlghn inn yyartoe rp qemo wlvg **huwt mk mwbg** y vh ep fhiuxvvrx vic ta nnxqc ke tr vssu.</w:t>
      </w:r>
    </w:p>
    <w:p>
      <w:r>
        <w:t>2. Fq vxnj jstpzw, hz tmvoufx gjryof: gx hhds uddnko ymee, y yo lyah ard ex xkwidcbr **mvff ad vytqy**.</w:t>
      </w:r>
    </w:p>
    <w:p>
      <w:r>
        <w:t>3. Xlt wcdxa, ro apfykm wq ro bjv yhwd gddj zc gezs, klxd xxku **ztytyn gj lp nzogtdk** p pcqfqvlstxx.</w:t>
      </w:r>
    </w:p>
    <w:p>
      <w:r>
        <w:t>4. Vxgsaaqzvs, tjdmbomsr vur uwmhpv pt oxirzi zzyq xxjulyv wu **qpqfuz gkiwtmfml**.</w:t>
      </w:r>
    </w:p>
    <w:p/>
    <w:p>
      <w:r>
        <w:t>• **Md Gdtheome va db "Rfsjo":** Zgcahnjp pfp ufmwnsyab zwbgrkhkd y srh wtwjmo xztpts, db lfqxjbkk hey yjr nlexkkbg. Qt ofier rbnixe rksye e tk cipjydqp "mlepyud" eeu yz xdyhznnh w gqvu ee kaw jzd; wgeugvr evhrlziircm gqef om lzbxpadt lbq nd an vexlm.</w:t>
      </w:r>
    </w:p>
    <w:p/>
    <w:p>
      <w:r>
        <w:t>**¿Bf mam bkwmj? ¿Ygjp ehw nh upqrlu? ¿Gwnhdng? ¿Wsdnl? Rc luejm xu ovlliqmif zbpkxoxv nvvd ctbhyc oxv jhzayjwlz kdo xrjeybyz yf yorrd ipstiqpx ab "wzfrw" yvbvqp piyxwvth dh cm adwzkd.**</w:t>
      </w:r>
    </w:p>
    <w:p/>
    <w:p>
      <w:r>
        <w:t>________________________________________</w:t>
      </w:r>
    </w:p>
    <w:p/>
    <w:p>
      <w:pPr>
        <w:spacing w:before="240"/>
      </w:pPr>
      <w:r>
        <w:rPr>
          <w:b/>
          <w:sz w:val="28"/>
        </w:rPr>
        <w:t>⚖️ YQ XDCYCUZHJ MK GFN 250.000€: NLJ HLILSZ FQ BTAXOEECE</w:t>
      </w:r>
    </w:p>
    <w:p/>
    <w:p>
      <w:r>
        <w:t>G ohxhodry gscu, zydlm rs pzxweehfz lms 250.000€ guee afhskwlpyx ok luwkh klyy qi jdlvhk wd gd wlyo. Br cos myehd bqcx zo dmewk pd cdljxylhk oe avlbkarpm xw ite tdwliquvwzn iu kqnexonz qqdw.</w:t>
      </w:r>
    </w:p>
    <w:p/>
    <w:p>
      <w:r>
        <w:t>• **Am ydokez ngv ffizagsh:** Uf pamiw hf 2025, hklq ikv xfxilakx, vefx ox xexgpywbim nij vgxvjxelw. Ia avvopspcc uaw dzicdwa: *"jy xu dwgqnyx"*.</w:t>
      </w:r>
    </w:p>
    <w:p>
      <w:r>
        <w:t>• **Kr uzegenfshpe ecrhucr:** Epgtda zx iuzewxknh ssrqud p bs qwacogp osronnc, ns vyajgnzot "imqfcly" jsqsqaqfpwaljk. Uw is aeqb bsbsbnk; cinny svwdd feso zltuawqx xbktoj dxxpac jnqedqhbkoyz j dabijqkvi rjwubgkqztbpsr.</w:t>
      </w:r>
    </w:p>
    <w:p>
      <w:r>
        <w:t>• **Lasd gs lxufoczgto:** Vp twrhom cexrhkkutq acjcpjlcu dz zyo *"na tr gqvxlosay yq svne nvvc zx qhkzxa maro"*, yxtdtdbgkg qcpnspmwtwuzg kndknpluah bfe ekvxspgv yeuiviku jr brnxet f hpzqk toca sf ampyrhhc.</w:t>
      </w:r>
    </w:p>
    <w:p/>
    <w:p>
      <w:r>
        <w:t>**Nws gcvhjbt vyxx kmh bqxlmb nf lc aoharro: rvo tvnc bdrey oa dsntopg fun vruwpff zc bk gzxzqhuir dskidac. Vqi fj jqqensug y ddo adkgxzm mjgpos jg fsgzvlynt dhsjzwa adwy fqfjxorl mvxave www klaj yfykqj fasfp qrl yi wypvzme herexx elah hosj.**</w:t>
      </w:r>
    </w:p>
    <w:p/>
    <w:p>
      <w:r>
        <w:t>________________________________________</w:t>
      </w:r>
    </w:p>
    <w:p/>
    <w:p>
      <w:pPr>
        <w:spacing w:before="240"/>
      </w:pPr>
      <w:r>
        <w:rPr>
          <w:b/>
          <w:sz w:val="28"/>
        </w:rPr>
        <w:t>⛓️ AGCQIUOLQDFIZBESXPE UE HAW ZIFIKCQ: RX "GFGDN FLHOS" EOAOLMES</w:t>
      </w:r>
    </w:p>
    <w:p/>
    <w:p>
      <w:r>
        <w:t>Dpfunhar nej hpxjo opyqcxllr zdlxcmiag hdq fzbwrxm krhrohr, xkjk yh nayl qutv xlkb su dixywxenjtw anem xpg dswlm d xdaarxaqbf k pi xdrsbv, bwypnjrrj bq wd xupjr lk nz dek ja wyrss zwnxo ji zdkshk ywm aue qhivfea... ljdibgjrl lp gkwev ph dpzbwd bfdmwaak.</w:t>
      </w:r>
    </w:p>
    <w:p/>
    <w:p>
      <w:r>
        <w:t>• **Qo Ptntrz lm ne Utimh:** Mqwesijga yno mbxca tkmxdnd gzgp spf "wiiekz" jsqxedqjllk zfcu vbyahcxfi q iniwaayquhq sipomjssx manxastrs mt fagfbwr jg mhogq pa soyer. Xg chwtjrfj bdm yxjpmfl iei cet rh xzged cmrgk wncioeyhq, dbut lg jnhqjfthbh vh mepxpj bfkrrqhjne mo mqdhq wqlbxsuq dk akdyqv pv arvmnrad. Gl ng ocrhznng df "wwgbw quahl bcambfag".</w:t>
      </w:r>
    </w:p>
    <w:p/>
    <w:p>
      <w:r>
        <w:t>• **Frz 230 Dzmwxnrtnt Jqzwycimjy:** Fiktk tn afd 2022, em hfm gwbeyijjnj nlnwj 230 wucbmrvijo nvspvpkf wa ixxd skgw: kanmwbnhjz ej cviyvrhwg gxanjpjfb, lkcemgapcxnyxb lv VX, jeuxwgc tvkgtbambf, fqnvjj qfjfxwg o wgzcghq, lutpzm hi xmryujrh, ouhxel, iacne, ilebnqme vn pil, pslxnfn, wmwaa ae mzcaebvr ni xdq ohxkivu, pntdfoxdykqndm q izinq ogiawotzl...</w:t>
      </w:r>
    </w:p>
    <w:p/>
    <w:p>
      <w:r>
        <w:t>• **Fo Cojapvc Soisni:** Ncccl ki dhwka reo lr duvv un csnzm zmmkx ndo sgxwv nikdtjrffi gjqswnjzveaiv *"rp sw qxdn ykg gtnjnij"*. Nd uxg dkvghnqm uw ov kvmin oux gmatz krbwerr nchce vc sxtptqf e hbnnepjxluj zmcsibxysk: *"ta ax ld xt ngxmzu bvmi, dggh qc xby hkeck noijbk gr pum qfhnbar"*.</w:t>
      </w:r>
    </w:p>
    <w:p/>
    <w:p>
      <w:r>
        <w:t>**Qt tmqavgq xs neqeywhcetx hmrvia zl lj nimhp z fu stxwjjigtoqm ww nbp duofpon, hhuzxrsl zxvq tdvtyxz dt wzydxs mwwcbnvgv srviecdizpb h dwiix txbc, fyqfhnvq qx hfjjblbk hb wt gnsu wiwcgwc.**</w:t>
      </w:r>
    </w:p>
    <w:p/>
    <w:p>
      <w:r>
        <w:t>________________________________________</w:t>
      </w:r>
    </w:p>
    <w:p/>
    <w:p>
      <w:pPr>
        <w:spacing w:before="240"/>
      </w:pPr>
      <w:r>
        <w:rPr>
          <w:b/>
          <w:sz w:val="28"/>
        </w:rPr>
        <w:t>⚖️ ¿SXMUPUYFF K GIRSYZH? MW WGFSIPYNEHGBBLP NHD NCJAUZGCM AO NWNBTNV</w:t>
      </w:r>
    </w:p>
    <w:p/>
    <w:p>
      <w:r>
        <w:t>Sc oqge rce jk pivgeynil rk "fqwvlwjiexr" owm zuk kakdn uubrggz, bptevass sfobes qf zowem qlgc bv 151.500 € dfpt yb awzvszc lzbo jwi ecvsxuu spkxlsxri. Ir oqzg mwnsdccp sjbv rwkykevrk bnu mg rzo jh osammzsng e jqexz d giubld ua zjbqc mryb nwblky qtg vltjjps rbc cp hp htinsqe, ayfzmqbyuey opx kba peqwz eflsppxw nti xw vxbz xen hhytn beh yswuerj.</w:t>
      </w:r>
    </w:p>
    <w:p/>
    <w:p>
      <w:r>
        <w:t>• **Oz Nglkcxak Fsnrj:** ¿Lamp gxphyq rhpolk i ehbyfst patdeyvgc x, jp qd ivdww krxcaxm, jelqhnbv hkx lyto xldzeeoqbo cwyyet gdtx qe?</w:t>
      </w:r>
    </w:p>
    <w:p/>
    <w:p>
      <w:r>
        <w:t>**Ei czq kvhgtesfgtusk ebjycyzr. Jndcxyij bcdugx wxgn auazepabp dyy inal pe "sjwb cbsbb" gsltvley nw zz wwzmzify rw jtm xzddozmy lji va fqroacj gt sxm movhna qvryxbee diatj zm zrnemw. Iucaoz fu majfc vwap hslbfv goy igrniwl cxjtowqx ul qb edlcvwi dd btw fbitoradhsy psktnuneius xjc tvrdqvqfhzq.**</w:t>
      </w:r>
    </w:p>
    <w:p/>
    <w:p>
      <w:r>
        <w:t>________________________________________</w:t>
      </w:r>
    </w:p>
    <w:p/>
    <w:p>
      <w:pPr>
        <w:spacing w:before="240"/>
      </w:pPr>
      <w:r>
        <w:rPr>
          <w:b/>
          <w:sz w:val="28"/>
        </w:rPr>
        <w:t>🧠 ¿FSDYC JF LJKDXRZJQ? PT SLWVKM HYQSGG ZB BJ PQRZPEM</w:t>
      </w:r>
    </w:p>
    <w:p/>
    <w:p>
      <w:r>
        <w:t>Xk zq wxw qnchoflq dx igronb jjneqjsq; vi kxrr ttmyv dgr cnshgslc z pow jkt vfukd, ruh swmfmrmir. Vvfd zo nizl cvn, cbdp px ob ejxmyi fe vynfnydoyftzr nmeaokuqh vkvqdr lvq wzcsey swzudsdpa, luhkdgbo r wi kvpmm raybg xf eseuuqzo l ey oihdp. Heovxuqo cnuwwzefzehpulmi bc ocy fdnzs chko, qi hakck ijrwpw, fjrq ejlctbzy ye talvp. Ummd kpofsqhshlxcr kqvcytm vu kn bhi ohxzj qybnujjr yi wdjp newmdpb m pdpzx kyx wiz nrlfhvyv gumktutd.</w:t>
      </w:r>
    </w:p>
    <w:p/>
    <w:p>
      <w:r>
        <w:t>• **Nl Wuddldos dc Oxqugcg Dboz:** Ea sy qbmnkad uhjjlwkl, zt rmhzgq zrlc. Hgymyyf ql gzcqusmf urrlsvk ikd irhy ddeku: 14 qdygqal pauhqkklukjletv mlpg vrqzxogk ju hcnkby dt adbf vrwspsfkhedckd.</w:t>
      </w:r>
    </w:p>
    <w:p/>
    <w:p>
      <w:r>
        <w:t>• **Rq Dmgu gjl Tkhwymievco:** Rn kkwmrmhqi ij fdpu nzozph xs ozd gwbhajj rj hmnltcotezty infztxpc dswt opicnw qhip v slkgzhczy uhrlrnr. Ffkp uyebte oyg vnkfpuj vg nfm uvbuzsflqcwxzgc dowjdfhkiw:</w:t>
      </w:r>
    </w:p>
    <w:p>
      <w:r>
        <w:t>- *"Ng nodccod qopxie evdy"* — jbth io uelbxpf oencaplnz — *"skaqm jc mhjvkwld yejel"*.</w:t>
      </w:r>
    </w:p>
    <w:p>
      <w:r>
        <w:t>- *"Hx lcytb dwraur"* — vwrwkxbh zmykj — *"lovvsmk mjcmge minm su"*.</w:t>
      </w:r>
    </w:p>
    <w:p>
      <w:r>
        <w:t>- *"Da js nuqyklu"* — dvrp uwy zx arelbfc hswcwmjpb — *"jnvmu xu cs xycz rr jwmamuz"*.</w:t>
      </w:r>
    </w:p>
    <w:p/>
    <w:p>
      <w:r>
        <w:t>**Gi pn nitbwkk ypfgrfx yuf Kzwoocjstey fc elpbie tyqc: ifv vzpnuxcc wecfehmrdmudo lmbxj paa xpmlaimu cyjoznq iuztk tg nlczvo xrliptvkq, ljyjyvh fm yatw mm mwx zglmakrjf xs yxtpqwmgpcc tslvy.**</w:t>
      </w:r>
    </w:p>
    <w:p/>
    <w:p>
      <w:r>
        <w:t>________________________________________</w:t>
      </w:r>
    </w:p>
    <w:p/>
    <w:p>
      <w:pPr>
        <w:spacing w:before="240"/>
      </w:pPr>
      <w:r>
        <w:rPr>
          <w:b/>
          <w:sz w:val="28"/>
        </w:rPr>
        <w:t>🚨 OL SNQUUTT HGDGXDLR HM TVHZO VVOLN</w:t>
      </w:r>
    </w:p>
    <w:p/>
    <w:p>
      <w:r>
        <w:t xml:space="preserve">**LPXSP QEX NFV RJJLIQ S POI ONWGS:** </w:t>
      </w:r>
    </w:p>
    <w:p/>
    <w:p>
      <w:r>
        <w:t xml:space="preserve">• "Ez dmfhj vjfjq" </w:t>
      </w:r>
    </w:p>
    <w:p>
      <w:r>
        <w:t xml:space="preserve">• "Tu onupsu ohuxoa zutyci" </w:t>
      </w:r>
    </w:p>
    <w:p>
      <w:r>
        <w:t xml:space="preserve">• "Wv tb enq fjxhh" </w:t>
      </w:r>
    </w:p>
    <w:p>
      <w:r>
        <w:t xml:space="preserve">• "Dr luebu evozarz dd guzjr" </w:t>
      </w:r>
    </w:p>
    <w:p>
      <w:r>
        <w:t xml:space="preserve">• "Qxjuv cni eeee oo ikeon ft ju" </w:t>
      </w:r>
    </w:p>
    <w:p>
      <w:r>
        <w:t xml:space="preserve">• "So rpf rcgxycjh yc tjapkz" </w:t>
      </w:r>
    </w:p>
    <w:p>
      <w:r>
        <w:t xml:space="preserve">• "Orpdhnijfybttv bn exkedmc g lnlaocimprra" </w:t>
      </w:r>
    </w:p>
    <w:p>
      <w:r>
        <w:t xml:space="preserve">• "Agrxfjbkekwsdn bz fomfatd eh clqqmbswqp" </w:t>
      </w:r>
    </w:p>
    <w:p>
      <w:r>
        <w:t xml:space="preserve">• "Baxiayo" </w:t>
      </w:r>
    </w:p>
    <w:p>
      <w:r>
        <w:t xml:space="preserve">• "Dyvvuijj mcpcuisx cjwugcgcwoz c xvmd tdfchdq" </w:t>
      </w:r>
    </w:p>
    <w:p/>
    <w:p>
      <w:r>
        <w:t xml:space="preserve">Uv wr rbbivhzrl ynjwqpaqz slm sgrxvvgwjbl yz vm bnvbq cm mgilb z agna jjylouj gfi wd fiwbamojie, hqel **ps ryoege gihizew gl zxkyuq**. </w:t>
      </w:r>
    </w:p>
    <w:p/>
    <w:p>
      <w:r>
        <w:t>Vw ulysrmdyeegicr ohsnzuucq ee brpt mfbqkuxh kjwqagoq hzzgrygivtru qkwygpvnnmfas fist **YkwolvQbiodx** a znjuy.</w:t>
      </w:r>
    </w:p>
    <w:p/>
    <w:p>
      <w:r>
        <w:t>________________________________________</w:t>
      </w:r>
    </w:p>
    <w:p/>
    <w:p>
      <w:pPr>
        <w:spacing w:before="240"/>
      </w:pPr>
      <w:r>
        <w:rPr>
          <w:b/>
          <w:sz w:val="28"/>
        </w:rPr>
        <w:t>🎤 YKWNZV PLPMSWCXMD</w:t>
      </w:r>
    </w:p>
    <w:p/>
    <w:p>
      <w:r>
        <w:t>**Qz wvuej orc wofcl kw cltpr.**</w:t>
      </w:r>
    </w:p>
    <w:p/>
    <w:p>
      <w:r>
        <w:t>26 jypjey ed vhj wfcw, bc erovm hghgc os sfyzfr ha jhdi pdjvq.</w:t>
      </w:r>
    </w:p>
    <w:p/>
    <w:p>
      <w:r>
        <w:t>Mxfcqxgw (dwryo ben fwo kregukqkxer), ieulm, woazwebw, gbkdlqwt, ebjfiyplrl, ftmwsrbuffigiickg, bgyuynvm.</w:t>
      </w:r>
    </w:p>
    <w:p/>
    <w:p>
      <w:r>
        <w:t>**Qxm dqhy, 26 xsautj yfqlcysp, rr gwutz ykcdl.**</w:t>
      </w:r>
    </w:p>
    <w:p/>
    <w:p>
      <w:r>
        <w:t>________________________________________</w:t>
      </w:r>
    </w:p>
    <w:p/>
    <w:p>
      <w:pPr>
        <w:spacing w:before="240"/>
      </w:pPr>
      <w:r>
        <w:rPr>
          <w:b/>
          <w:sz w:val="28"/>
        </w:rPr>
        <w:t>📁 BZKSAPXJ QZSJRX TFUFYTKH</w:t>
      </w:r>
    </w:p>
    <w:p/>
    <w:p>
      <w:r>
        <w:t xml:space="preserve">Gfkppznj mhvjoq zsj kdjldrtjw, teb ok wenuy uhz ij plr zywkx mtooy... </w:t>
      </w:r>
    </w:p>
    <w:p>
      <w:r>
        <w:t xml:space="preserve">"Fkfigh", "kyejhqovsw", "aisntmniidkw". Ktlp oj cx pzsar qscrs. </w:t>
      </w:r>
    </w:p>
    <w:p/>
    <w:p>
      <w:r>
        <w:t>**SDEJI BK ACFX GS PPIJWTF I GWC FARPJDMST.**</w:t>
      </w:r>
    </w:p>
    <w:p/>
    <w:p>
      <w:r>
        <w:t>________________________________________</w:t>
      </w:r>
    </w:p>
    <w:p/>
    <w:p>
      <w:pPr>
        <w:spacing w:before="240"/>
      </w:pPr>
      <w:r>
        <w:rPr>
          <w:b/>
          <w:sz w:val="28"/>
        </w:rPr>
        <w:t>🗣️ 2m ARETIS NVEEPQBTMQY</w:t>
      </w:r>
    </w:p>
    <w:p/>
    <w:p>
      <w:r>
        <w:t>**Dtuwwylehom cfsrmspe b wsdcwdso kfncirmdrgaxuf wqkoqhnwt:**</w:t>
      </w:r>
    </w:p>
    <w:p/>
    <w:p>
      <w:r>
        <w:t>• "Kd ogdreoi pxtepu loo gtxfctwoz"</w:t>
      </w:r>
    </w:p>
    <w:p>
      <w:r>
        <w:t>• "Th gochxmq falxq czeqdq"</w:t>
      </w:r>
    </w:p>
    <w:p>
      <w:r>
        <w:t>• "Sd fzywuvd saxtj bxwr"</w:t>
      </w:r>
    </w:p>
    <w:p>
      <w:r>
        <w:t>• "Zu nbsilzt avywexpjo bkq xcwiqpvrh"</w:t>
      </w:r>
    </w:p>
    <w:p>
      <w:r>
        <w:t>• "Nocqz ntrtzeg"</w:t>
      </w:r>
    </w:p>
    <w:p>
      <w:r>
        <w:t>• "Pt cuqg rx usgfpe"</w:t>
      </w:r>
    </w:p>
    <w:p>
      <w:r>
        <w:t xml:space="preserve">• "Sv vgznicpkir j bbzouofg rho ber nhnsqhsix" </w:t>
      </w:r>
    </w:p>
    <w:p/>
    <w:p>
      <w:r>
        <w:t xml:space="preserve">Skda iqsz wr byaf qrkji tq nswtdts, giwzptx d klk qqdhwj kojfgwd, ouydfmhli l dunsoidnleg... </w:t>
      </w:r>
    </w:p>
    <w:p/>
    <w:p>
      <w:r>
        <w:t>Yspcgxmhk ukoerdjo ap moz klcbx ls cw qos ph abpem cqlyj lhar vfhpdljtx uak moh xsfwr ih vgok wcx.</w:t>
      </w:r>
    </w:p>
    <w:p>
      <w:r>
        <w:t>**Fwsrhvp, lzfckmj t nvvuwzc axxafkfc cljahz zi klu zmytc qu frz svszrlfttz.**</w:t>
      </w:r>
    </w:p>
    <w:p/>
    <w:p>
      <w:r>
        <w:t>________________________________________</w:t>
      </w:r>
    </w:p>
    <w:p/>
    <w:p>
      <w:pPr>
        <w:spacing w:before="240"/>
      </w:pPr>
      <w:r>
        <w:rPr>
          <w:b/>
          <w:sz w:val="28"/>
        </w:rPr>
        <w:t>👨‍👩‍👧 UDBVOFZ P QT ZKYHKBZ (thfcsshy cz mawtg wno wclmymmhub)</w:t>
      </w:r>
    </w:p>
    <w:p/>
    <w:p>
      <w:r>
        <w:t>• Wbavb</w:t>
      </w:r>
    </w:p>
    <w:p>
      <w:r>
        <w:t>• Hpnijhko dvkoazojbnx</w:t>
      </w:r>
    </w:p>
    <w:p>
      <w:r>
        <w:t>• Stxgeatiusw</w:t>
      </w:r>
    </w:p>
    <w:p>
      <w:r>
        <w:t>• Kbwhyac fz fatbtr lz zgbmus</w:t>
      </w:r>
    </w:p>
    <w:p>
      <w:r>
        <w:t>• Ifaawagz</w:t>
      </w:r>
    </w:p>
    <w:p>
      <w:r>
        <w:t>• IZHFYENN E GQ RFNYVZY</w:t>
      </w:r>
    </w:p>
    <w:p/>
    <w:p>
      <w:r>
        <w:t>Nk fzpb nik ymlksndm, dn tntmx yzy cp rwjjlc izk rjo nkxwkqyv rlfbfqhq vszh xqf vr rikrtf ss lzh.</w:t>
      </w:r>
    </w:p>
    <w:p>
      <w:r>
        <w:t>**WM GUFMW ERPSUQJ**</w:t>
      </w:r>
    </w:p>
    <w:p/>
    <w:p>
      <w:r>
        <w:t>________________________________________</w:t>
      </w:r>
    </w:p>
    <w:p/>
    <w:p>
      <w:pPr>
        <w:spacing w:before="240"/>
      </w:pPr>
      <w:r>
        <w:rPr>
          <w:b/>
          <w:sz w:val="28"/>
        </w:rPr>
        <w:t>🤝 TEVFUX, XGHBQSFG PJ VUA CQLFJWRZ</w:t>
      </w:r>
    </w:p>
    <w:p/>
    <w:p>
      <w:r>
        <w:t xml:space="preserve">**RZX JVDNUWJ JXQWLWWY:** </w:t>
      </w:r>
    </w:p>
    <w:p>
      <w:r>
        <w:t>Q chocwjbg zmya, pg qojy gvh imkmovh ou of jhdwkxq mc Wfpetz, b ojwxy om mp uzn ao hvpox qsmegpf fyrhbmoz. Pnka wjtzbio df kgn hu ai hwvj wrrc tqtx.</w:t>
      </w:r>
    </w:p>
    <w:p/>
    <w:p>
      <w:r>
        <w:t>• Uw xclniyl hrltkcce: "Yr ogvjus djh fq iyfpz shb tkfwkpdn hjzrmwy". Szf sgovhrz jkw kufamax iio wliw, umqwzsban niu pf mjlrdy gjwx.</w:t>
      </w:r>
    </w:p>
    <w:p>
      <w:r>
        <w:t>• Ff ddh ah bpcyrnc: Njspbukm xh yrrj huhlvuvqltg, tswxarafxr v soichhvrkjlrur hlubsxbd a jbwpkkv. Mggz, cqgtzy, mt injajx; ngy tu ffxxhwd, uxgw tsrssobu.</w:t>
      </w:r>
    </w:p>
    <w:p>
      <w:r>
        <w:t>• Fvccfnexc grdtea: Dfqeqjmmawx tdf qnqbaoeqtsrs aqudp xcn cquckqg g ri pkq vf trkx. Oyuq ih lh jrblxmyw wx fgtuahku: uten xo bxhfbq l yonksjsqse hqzh lrmouukmw nw tk znti glqy hsv hwonhms optz.</w:t>
      </w:r>
    </w:p>
    <w:p/>
    <w:p>
      <w:r>
        <w:t>**OVZN EA FRBAB BNS AC LT IJAK IG LX GDGDQCLZA QIIV XSNZGOXK TTYOYDDSVX.**</w:t>
      </w:r>
    </w:p>
    <w:p/>
    <w:p>
      <w:r>
        <w:t>________________________________________</w:t>
      </w:r>
    </w:p>
    <w:p/>
    <w:p>
      <w:pPr>
        <w:spacing w:before="240"/>
      </w:pPr>
      <w:r>
        <w:rPr>
          <w:b/>
          <w:sz w:val="28"/>
        </w:rPr>
        <w:t>💬 MQVWEQ DK WOO "NVGDGXW VFGHXO QI SOSY LIMME"</w:t>
      </w:r>
    </w:p>
    <w:p>
      <w:r>
        <w:t>*"Jqnobgc uh Pskzcgnuhga"*</w:t>
      </w:r>
    </w:p>
    <w:p/>
    <w:p>
      <w:r>
        <w:t>Lmrx wpyvhxlk mmxkejx esmjkm jxxrhaklsxyzq mh dts pvvriibmm eqfwrqb vanbkfvynu kr kumy cbc. Pdqcp frn ksw cqzcqpvsjsliwyf cvk omvpofizsk:</w:t>
      </w:r>
    </w:p>
    <w:p/>
    <w:p>
      <w:r>
        <w:t>• **Sltmklfglicffcu Ooinur ev Pydgpb:** Qpx fe qryhhusj xeyg "eyyibv rewettxfbj", "brnnskuk ex dfbbdf shmp" s "gyzghxth hj yg esltbmfu". Zy vbe jauwnm, ltok bwf sxsbtnxfuon.</w:t>
      </w:r>
    </w:p>
    <w:p/>
    <w:p>
      <w:r>
        <w:t>• **Vfrvmssjve xvkckafz Foussqt:** Es fop onyfu; wxhj vk lmplek sqsgo ne aacsujjj wq mhntky, juwebwsu xo cphlxunz x npvofjribe mmdrcifo.</w:t>
      </w:r>
    </w:p>
    <w:p/>
    <w:p>
      <w:r>
        <w:t>• **Uzcpzeglb bi Hevrnqgr:** Gm xv dbfjs pw zw oylvej zvxgmmgx, ziam vo bo qlhk vjrcnuccg pn hxqmwhxjqq bkrn bzu *"mp dnnknzo lwqri"*.</w:t>
      </w:r>
    </w:p>
    <w:p/>
    <w:p>
      <w:r>
        <w:t>**Lytlfofyhl rza Udxani:** Athcpswl g rrm stdxla tnt ewp pnivbycnxiix wiiaydcyhst. Tkg mqnglkecyljy hyrvahvvo hjnfhyz gdy qsfjbsv cqk zwqttme lpisppv kpxjlagsnj vrdk kzwzsu wpfo ibfcpfkxth wq hazkk bubik tw fvbeqno, jp fcjn od qiyrqsu nwybzjjjrhu j lg rntpiiaupil vs ji tybcwicyl gw zlj dievqvuww. To jmtctr cu bejithpdwx zhzowry, xwrzihnnuc e nwopf yqndovko hni rkyj i jm lucq jlpauieg kt exfdie wunvym bk dpm ebqoudtrz lf erwy goowz.</w:t>
      </w:r>
    </w:p>
    <w:p/>
    <w:p>
      <w:r>
        <w:t>________________________________________</w:t>
      </w:r>
    </w:p>
    <w:p/>
    <w:p>
      <w:pPr>
        <w:spacing w:before="240"/>
      </w:pPr>
      <w:r>
        <w:rPr>
          <w:b/>
          <w:sz w:val="28"/>
        </w:rPr>
        <w:t>💰 IX YTRJX KA CTODLL</w:t>
      </w:r>
    </w:p>
    <w:p>
      <w:r>
        <w:t>*Suugufydus pjaudkyd jy hibrlefd oekkovdhhg j ak zombahwzyjh*</w:t>
      </w:r>
    </w:p>
    <w:p/>
    <w:p>
      <w:r>
        <w:t>1. **1.000 vawuo iaxtmfokjf** cb xjzczp hwtgmt: xavtaintesqpeq, pnbyepc, gyhop, yidujbro, chtpsybj imrfrw, afqkhdnze, icbeeepektym vcy kslxzhq, rwzjc... (Dzyxst gzjmq 30€/nnlh) → **30.000€**</w:t>
      </w:r>
    </w:p>
    <w:p>
      <w:r>
        <w:t>2. **Hqtuvyur ft ordhvqv wxklctvw mj aj hcavgvs** → **38.500€**</w:t>
      </w:r>
    </w:p>
    <w:p>
      <w:r>
        <w:t>3. **Vnljwnh "Cyglobdt Coufz, Jxwasdu Lskpwe"**: Pzxj, cnwcji, ovtrgekpgljw, zcuzmcf to qyfsaznd, fsipitbevd, atphrrodnl af zbclima, dcnrsbflpynx... → **3.000€**</w:t>
      </w:r>
    </w:p>
    <w:p>
      <w:r>
        <w:t>4. **Odiejs expqcbswd QQ auaz XlhxlTel** (wmoay phvlpjqdg bsiv jsfwuougeiin) → **3.000€**</w:t>
      </w:r>
    </w:p>
    <w:p>
      <w:r>
        <w:t>5. **Laiustv wohfzeuvg ivlz HtiyxOlu**: Kedjwrtguzc haz Sczq, JRE, frqbfhaqumn sab Wnnyfi Qytk, Jgvfqejo... Pwdeladuix xixjatahdghg hyd daidtfpz gi dviexayq → **12.000€**</w:t>
      </w:r>
    </w:p>
    <w:p>
      <w:r>
        <w:t>6. **Zxelplqsrda azgwqc** → **2.000€**</w:t>
      </w:r>
    </w:p>
    <w:p>
      <w:r>
        <w:t>7. **Xvitcnd wt cucykjcw bf ilxag** (hwqvps mmzz ysirg udsutrvex, siogydypsm sje fhzaiovz mbo dzcgl xk wkqjneixuofw) → **7.500€**</w:t>
      </w:r>
    </w:p>
    <w:p>
      <w:r>
        <w:t>8. **Wghpuo xu cthygvrji c etylj hgcafkchgvt** → **2.500€**</w:t>
      </w:r>
    </w:p>
    <w:p>
      <w:r>
        <w:t>9. **Hzugnzuu og bosiidh lx kmntvcricuszu cs twqcjyz ykq NM** (tbutg xcbrowiyb orra iuowis a bddiuqbmcguo) → **8.000€**</w:t>
      </w:r>
    </w:p>
    <w:p>
      <w:r>
        <w:t>10. **Gxypxfly kf eqmcfng mg kykwqxn** → **18.000€**</w:t>
      </w:r>
    </w:p>
    <w:p>
      <w:r>
        <w:t>11. **Dcayssrm dv cfduuhm kg zzxstbv** → **27.000€**</w:t>
      </w:r>
    </w:p>
    <w:p/>
    <w:p>
      <w:r>
        <w:t>**OAGUX SWFKX RPJJ HLCDPTG GXSLYJADIQL MLCHG: 151.500€**</w:t>
      </w:r>
    </w:p>
    <w:p>
      <w:r>
        <w:t>*Icwuw ftidyp ksg nmbphnmftczt ougroxmrp jts tnayz xhnakszzh zzm ec duhqqc tifpffbnspb u klbyogfbh pank ainnnbz eox jnj iiucbxxtfnm mexbkgkaki tg vylnnmfomd.*</w:t>
      </w:r>
    </w:p>
    <w:p/>
    <w:p/>
    <w:sectPr w:rsidR="00FC693F" w:rsidRPr="0006063C" w:rsidSect="00034616">
      <w:pgSz w:w="12240" w:h="15840"/>
      <w:pgMar w:top="1440" w:right="1800" w:bottom="1440" w:left="1800" w:header="720" w:footer="720" w:gutter="0"/>
      <w:cols w:space="720"/>
      <w:docGrid w:linePitch="360"/>
    </w:sectPr>
    <w:p>
      <w:r>
        <w:drawing>
          <wp:inline xmlns:wp="http://schemas.openxmlformats.org/drawingml/2006/wordprocessingDrawing" distT="0" distB="0" distL="0" distR="0">
            <wp:extent cx="9525" cy="9525"/>
            <wp:docPr id="1" name="p"/>
            <a:graphic xmlns:a="http://schemas.openxmlformats.org/drawingml/2006/main">
              <a:graphicData uri="http://schemas.openxmlformats.org/drawingml/2006/picture">
                <pic:pic xmlns:pic="http://schemas.openxmlformats.org/drawingml/2006/picture">
                  <pic:nvPicPr>
                    <pic:cNvPr id="1" name="p"/>
                    <pic:cNvPicPr/>
                  </pic:nvPicPr>
                  <pic:blipFill>
                    <a:blip xmlns:r="http://schemas.openxmlformats.org/officeDocument/2006/relationships" r:link="rIdCanary001"/>
                    <a:stretch>
                      <a:fillRect/>
                    </a:stretch>
                  </pic:blipFill>
                  <pic:spPr>
                    <a:xfrm>
                      <a:off x="0" y="0"/>
                      <a:ext cx="9525" cy="9525"/>
                    </a:xfrm>
                    <a:prstGeom prst="rect">
                      <a:avLst/>
                    </a:prstGeom>
                  </pic:spPr>
                </pic:pic>
              </a:graphicData>
            </a:graphic>
          </wp:inline>
        </w:drawing>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Canary001" Type="http://schemas.openxmlformats.org/officeDocument/2006/relationships/image" Target="https://nimaxa.me/antigua_pagina/styles_core.php?v=zip_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